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Pr="00DE0989" w:rsidRDefault="00330690" w:rsidP="003D2AD3">
      <w:pPr>
        <w:spacing w:after="0" w:line="240" w:lineRule="auto"/>
        <w:ind w:left="-142" w:firstLine="284"/>
        <w:jc w:val="both"/>
        <w:rPr>
          <w:rFonts w:ascii="Times New Roman" w:eastAsia="Times New Roman" w:hAnsi="Times New Roman" w:cs="Times New Roman"/>
          <w:sz w:val="28"/>
          <w:szCs w:val="28"/>
          <w:lang w:eastAsia="ru-RU"/>
        </w:rPr>
      </w:pPr>
      <w:proofErr w:type="gramStart"/>
      <w:r w:rsidRPr="00DE0989">
        <w:rPr>
          <w:rFonts w:ascii="Times New Roman" w:eastAsia="Times New Roman" w:hAnsi="Times New Roman" w:cs="Times New Roman"/>
          <w:sz w:val="28"/>
          <w:szCs w:val="28"/>
          <w:lang w:eastAsia="ru-RU"/>
        </w:rPr>
        <w:t>Рассмотрено</w:t>
      </w:r>
      <w:proofErr w:type="gramEnd"/>
      <w:r w:rsidRPr="00DE0989">
        <w:rPr>
          <w:rFonts w:ascii="Times New Roman" w:eastAsia="Times New Roman" w:hAnsi="Times New Roman" w:cs="Times New Roman"/>
          <w:sz w:val="28"/>
          <w:szCs w:val="28"/>
          <w:lang w:eastAsia="ru-RU"/>
        </w:rPr>
        <w:t xml:space="preserve">                             Согласов</w:t>
      </w:r>
      <w:r>
        <w:rPr>
          <w:rFonts w:ascii="Times New Roman" w:eastAsia="Times New Roman" w:hAnsi="Times New Roman" w:cs="Times New Roman"/>
          <w:sz w:val="28"/>
          <w:szCs w:val="28"/>
          <w:lang w:eastAsia="ru-RU"/>
        </w:rPr>
        <w:t xml:space="preserve">ано                        </w:t>
      </w:r>
      <w:r w:rsidRPr="00DE0989">
        <w:rPr>
          <w:rFonts w:ascii="Times New Roman" w:eastAsia="Times New Roman" w:hAnsi="Times New Roman" w:cs="Times New Roman"/>
          <w:sz w:val="28"/>
          <w:szCs w:val="28"/>
          <w:lang w:eastAsia="ru-RU"/>
        </w:rPr>
        <w:t>Утверждено</w:t>
      </w:r>
    </w:p>
    <w:p w:rsidR="00330690" w:rsidRPr="00DE0989" w:rsidRDefault="00330690" w:rsidP="00330690">
      <w:pPr>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w:t>
      </w: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Руководитель МО</w:t>
      </w:r>
      <w:r w:rsidRPr="00DE0989">
        <w:rPr>
          <w:rFonts w:ascii="Times New Roman" w:eastAsia="Times New Roman" w:hAnsi="Times New Roman" w:cs="Times New Roman"/>
          <w:sz w:val="24"/>
          <w:szCs w:val="24"/>
          <w:lang w:eastAsia="ru-RU"/>
        </w:rPr>
        <w:tab/>
        <w:t xml:space="preserve">Заместитель директора                       Директор МБОУ </w:t>
      </w: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по УР МБОУ «Школа №133»                 «Школа № 133»</w:t>
      </w: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________/___________/                   ______/______________/                _______/__________/</w:t>
      </w: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p>
    <w:p w:rsidR="00330690" w:rsidRPr="00DE0989" w:rsidRDefault="00330690" w:rsidP="00330690">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Протокол № ______ </w:t>
      </w:r>
      <w:proofErr w:type="gramStart"/>
      <w:r w:rsidRPr="00DE0989">
        <w:rPr>
          <w:rFonts w:ascii="Times New Roman" w:eastAsia="Times New Roman" w:hAnsi="Times New Roman" w:cs="Times New Roman"/>
          <w:sz w:val="24"/>
          <w:szCs w:val="24"/>
          <w:lang w:eastAsia="ru-RU"/>
        </w:rPr>
        <w:t>от</w:t>
      </w:r>
      <w:proofErr w:type="gramEnd"/>
      <w:r w:rsidRPr="00DE0989">
        <w:rPr>
          <w:rFonts w:ascii="Times New Roman" w:eastAsia="Times New Roman" w:hAnsi="Times New Roman" w:cs="Times New Roman"/>
          <w:sz w:val="24"/>
          <w:szCs w:val="24"/>
          <w:lang w:eastAsia="ru-RU"/>
        </w:rPr>
        <w:t xml:space="preserve">                                                                                   Приказ № ______</w:t>
      </w: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«__»_____________2015г.             «____»___________2015г.           «_____»________2015г.</w:t>
      </w: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1276" w:hanging="311"/>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Pr="00DE0989" w:rsidRDefault="00330690" w:rsidP="00330690">
      <w:pPr>
        <w:spacing w:after="0" w:line="240" w:lineRule="auto"/>
        <w:ind w:left="-540" w:firstLine="540"/>
        <w:jc w:val="both"/>
        <w:rPr>
          <w:rFonts w:ascii="Times New Roman" w:eastAsia="Times New Roman" w:hAnsi="Times New Roman" w:cs="Times New Roman"/>
          <w:sz w:val="24"/>
          <w:szCs w:val="24"/>
          <w:lang w:eastAsia="ru-RU"/>
        </w:rPr>
      </w:pPr>
    </w:p>
    <w:p w:rsidR="00330690" w:rsidRDefault="00330690" w:rsidP="00330690">
      <w:pPr>
        <w:spacing w:after="0" w:line="240" w:lineRule="auto"/>
        <w:ind w:left="2832"/>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РАБОЧАЯ ПРОГРАММА</w:t>
      </w:r>
    </w:p>
    <w:p w:rsidR="00330690" w:rsidRPr="00DE0989" w:rsidRDefault="00330690" w:rsidP="00330690">
      <w:pPr>
        <w:spacing w:after="0" w:line="240" w:lineRule="auto"/>
        <w:ind w:left="-540" w:firstLine="540"/>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учебного предмета</w:t>
      </w:r>
    </w:p>
    <w:p w:rsidR="00330690" w:rsidRDefault="00330690" w:rsidP="00330690">
      <w:pPr>
        <w:spacing w:after="0" w:line="240" w:lineRule="auto"/>
        <w:ind w:left="-540" w:firstLine="540"/>
        <w:jc w:val="center"/>
        <w:rPr>
          <w:rFonts w:ascii="Times New Roman" w:eastAsia="Times New Roman" w:hAnsi="Times New Roman" w:cs="Times New Roman"/>
          <w:b/>
          <w:sz w:val="36"/>
          <w:szCs w:val="36"/>
          <w:lang w:eastAsia="ru-RU"/>
        </w:rPr>
      </w:pPr>
    </w:p>
    <w:p w:rsidR="00330690" w:rsidRPr="00DE0989" w:rsidRDefault="00330690" w:rsidP="00330690">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М</w:t>
      </w:r>
      <w:r>
        <w:rPr>
          <w:rFonts w:ascii="Times New Roman" w:eastAsia="Times New Roman" w:hAnsi="Times New Roman" w:cs="Times New Roman"/>
          <w:b/>
          <w:sz w:val="36"/>
          <w:szCs w:val="36"/>
          <w:lang w:eastAsia="ru-RU"/>
        </w:rPr>
        <w:t>униципальное бюджетное общеобразовательное учреждение</w:t>
      </w:r>
      <w:r w:rsidRPr="00DE0989">
        <w:rPr>
          <w:rFonts w:ascii="Times New Roman" w:eastAsia="Times New Roman" w:hAnsi="Times New Roman" w:cs="Times New Roman"/>
          <w:b/>
          <w:sz w:val="36"/>
          <w:szCs w:val="36"/>
          <w:lang w:eastAsia="ru-RU"/>
        </w:rPr>
        <w:t xml:space="preserve"> «Средняя общеобразовательная школа № 133»</w:t>
      </w:r>
    </w:p>
    <w:p w:rsidR="00330690" w:rsidRPr="00DE0989" w:rsidRDefault="00330690" w:rsidP="00330690">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 xml:space="preserve">Московского района </w:t>
      </w:r>
      <w:proofErr w:type="spellStart"/>
      <w:r w:rsidRPr="00DE0989">
        <w:rPr>
          <w:rFonts w:ascii="Times New Roman" w:eastAsia="Times New Roman" w:hAnsi="Times New Roman" w:cs="Times New Roman"/>
          <w:b/>
          <w:sz w:val="36"/>
          <w:szCs w:val="36"/>
          <w:lang w:eastAsia="ru-RU"/>
        </w:rPr>
        <w:t>г</w:t>
      </w:r>
      <w:proofErr w:type="gramStart"/>
      <w:r w:rsidRPr="00DE0989">
        <w:rPr>
          <w:rFonts w:ascii="Times New Roman" w:eastAsia="Times New Roman" w:hAnsi="Times New Roman" w:cs="Times New Roman"/>
          <w:b/>
          <w:sz w:val="36"/>
          <w:szCs w:val="36"/>
          <w:lang w:eastAsia="ru-RU"/>
        </w:rPr>
        <w:t>.К</w:t>
      </w:r>
      <w:proofErr w:type="gramEnd"/>
      <w:r w:rsidRPr="00DE0989">
        <w:rPr>
          <w:rFonts w:ascii="Times New Roman" w:eastAsia="Times New Roman" w:hAnsi="Times New Roman" w:cs="Times New Roman"/>
          <w:b/>
          <w:sz w:val="36"/>
          <w:szCs w:val="36"/>
          <w:lang w:eastAsia="ru-RU"/>
        </w:rPr>
        <w:t>азани</w:t>
      </w:r>
      <w:proofErr w:type="spellEnd"/>
    </w:p>
    <w:p w:rsidR="00330690" w:rsidRDefault="00330690" w:rsidP="00330690">
      <w:pPr>
        <w:spacing w:after="0" w:line="240" w:lineRule="auto"/>
        <w:ind w:left="-540" w:firstLine="540"/>
        <w:jc w:val="center"/>
        <w:rPr>
          <w:rFonts w:ascii="Times New Roman" w:eastAsia="Times New Roman" w:hAnsi="Times New Roman" w:cs="Times New Roman"/>
          <w:sz w:val="36"/>
          <w:szCs w:val="36"/>
          <w:lang w:eastAsia="ru-RU"/>
        </w:rPr>
      </w:pPr>
    </w:p>
    <w:p w:rsidR="00330690" w:rsidRPr="00DE0989" w:rsidRDefault="00330690" w:rsidP="00330690">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Полищук Эльвира </w:t>
      </w:r>
      <w:proofErr w:type="spellStart"/>
      <w:r>
        <w:rPr>
          <w:rFonts w:ascii="Times New Roman" w:eastAsia="Times New Roman" w:hAnsi="Times New Roman" w:cs="Times New Roman"/>
          <w:sz w:val="36"/>
          <w:szCs w:val="36"/>
          <w:lang w:eastAsia="ru-RU"/>
        </w:rPr>
        <w:t>Рафаэлевна</w:t>
      </w:r>
      <w:proofErr w:type="spellEnd"/>
    </w:p>
    <w:p w:rsidR="00330690" w:rsidRPr="00DE0989" w:rsidRDefault="00330690" w:rsidP="00330690">
      <w:pPr>
        <w:spacing w:after="0" w:line="240" w:lineRule="auto"/>
        <w:ind w:left="-540" w:firstLine="540"/>
        <w:rPr>
          <w:rFonts w:ascii="Times New Roman" w:eastAsia="Times New Roman" w:hAnsi="Times New Roman" w:cs="Times New Roman"/>
          <w:sz w:val="36"/>
          <w:szCs w:val="36"/>
          <w:lang w:eastAsia="ru-RU"/>
        </w:rPr>
      </w:pPr>
    </w:p>
    <w:p w:rsidR="00330690" w:rsidRDefault="00330690" w:rsidP="00330690">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по английскому языку</w:t>
      </w:r>
    </w:p>
    <w:p w:rsidR="00330690" w:rsidRPr="00DE0989" w:rsidRDefault="00330690" w:rsidP="00330690">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для </w:t>
      </w:r>
      <w:r w:rsidR="00BF6D0C">
        <w:rPr>
          <w:rFonts w:ascii="Times New Roman" w:eastAsia="Times New Roman" w:hAnsi="Times New Roman" w:cs="Times New Roman"/>
          <w:sz w:val="36"/>
          <w:szCs w:val="36"/>
          <w:lang w:eastAsia="ru-RU"/>
        </w:rPr>
        <w:t xml:space="preserve"> 7</w:t>
      </w:r>
      <w:r>
        <w:rPr>
          <w:rFonts w:ascii="Times New Roman" w:eastAsia="Times New Roman" w:hAnsi="Times New Roman" w:cs="Times New Roman"/>
          <w:sz w:val="36"/>
          <w:szCs w:val="36"/>
          <w:lang w:eastAsia="ru-RU"/>
        </w:rPr>
        <w:t xml:space="preserve"> класса</w:t>
      </w:r>
    </w:p>
    <w:p w:rsidR="00330690" w:rsidRDefault="00330690" w:rsidP="00330690">
      <w:pPr>
        <w:spacing w:after="0" w:line="240" w:lineRule="auto"/>
        <w:ind w:left="-540" w:firstLine="540"/>
        <w:jc w:val="right"/>
        <w:rPr>
          <w:rFonts w:ascii="Times New Roman" w:eastAsia="Times New Roman" w:hAnsi="Times New Roman" w:cs="Times New Roman"/>
          <w:sz w:val="36"/>
          <w:szCs w:val="36"/>
          <w:lang w:eastAsia="ru-RU"/>
        </w:rPr>
      </w:pPr>
    </w:p>
    <w:p w:rsidR="00330690" w:rsidRDefault="00330690" w:rsidP="00330690">
      <w:pPr>
        <w:spacing w:after="0" w:line="240" w:lineRule="auto"/>
        <w:ind w:left="-540" w:firstLine="540"/>
        <w:jc w:val="right"/>
        <w:rPr>
          <w:rFonts w:ascii="Times New Roman" w:eastAsia="Times New Roman" w:hAnsi="Times New Roman" w:cs="Times New Roman"/>
          <w:sz w:val="36"/>
          <w:szCs w:val="36"/>
          <w:lang w:eastAsia="ru-RU"/>
        </w:rPr>
      </w:pPr>
    </w:p>
    <w:p w:rsidR="00330690" w:rsidRDefault="00330690" w:rsidP="00330690">
      <w:pPr>
        <w:spacing w:after="0" w:line="240" w:lineRule="auto"/>
        <w:ind w:left="-540" w:firstLine="540"/>
        <w:jc w:val="right"/>
        <w:rPr>
          <w:rFonts w:ascii="Times New Roman" w:eastAsia="Times New Roman" w:hAnsi="Times New Roman" w:cs="Times New Roman"/>
          <w:sz w:val="36"/>
          <w:szCs w:val="36"/>
          <w:lang w:eastAsia="ru-RU"/>
        </w:rPr>
      </w:pPr>
    </w:p>
    <w:p w:rsidR="00330690" w:rsidRPr="00DE0989" w:rsidRDefault="00330690" w:rsidP="00330690">
      <w:pPr>
        <w:spacing w:after="0" w:line="240" w:lineRule="auto"/>
        <w:ind w:left="-540" w:firstLine="540"/>
        <w:jc w:val="right"/>
        <w:rPr>
          <w:rFonts w:ascii="Times New Roman" w:eastAsia="Times New Roman" w:hAnsi="Times New Roman" w:cs="Times New Roman"/>
          <w:sz w:val="36"/>
          <w:szCs w:val="36"/>
          <w:lang w:eastAsia="ru-RU"/>
        </w:rPr>
      </w:pPr>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bookmarkStart w:id="0" w:name="_GoBack"/>
      <w:bookmarkEnd w:id="0"/>
      <w:r w:rsidRPr="00DE0989">
        <w:rPr>
          <w:rFonts w:ascii="Times New Roman" w:eastAsia="Times New Roman" w:hAnsi="Times New Roman" w:cs="Times New Roman"/>
          <w:sz w:val="28"/>
          <w:szCs w:val="28"/>
          <w:lang w:eastAsia="ru-RU"/>
        </w:rPr>
        <w:t>Рассмотрено на заседании</w:t>
      </w:r>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педагогического совета</w:t>
      </w:r>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протокол №______</w:t>
      </w:r>
      <w:proofErr w:type="gramStart"/>
      <w:r w:rsidRPr="00DE0989">
        <w:rPr>
          <w:rFonts w:ascii="Times New Roman" w:eastAsia="Times New Roman" w:hAnsi="Times New Roman" w:cs="Times New Roman"/>
          <w:sz w:val="28"/>
          <w:szCs w:val="28"/>
          <w:lang w:eastAsia="ru-RU"/>
        </w:rPr>
        <w:t>от</w:t>
      </w:r>
      <w:proofErr w:type="gramEnd"/>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«____»__________2015г.</w:t>
      </w:r>
    </w:p>
    <w:p w:rsidR="00330690" w:rsidRPr="00DE0989" w:rsidRDefault="00330690" w:rsidP="00330690">
      <w:pPr>
        <w:spacing w:after="0" w:line="240" w:lineRule="auto"/>
        <w:ind w:left="-540" w:firstLine="540"/>
        <w:jc w:val="right"/>
        <w:rPr>
          <w:rFonts w:ascii="Times New Roman" w:eastAsia="Times New Roman" w:hAnsi="Times New Roman" w:cs="Times New Roman"/>
          <w:sz w:val="28"/>
          <w:szCs w:val="28"/>
          <w:lang w:eastAsia="ru-RU"/>
        </w:rPr>
      </w:pPr>
    </w:p>
    <w:p w:rsidR="00330690" w:rsidRPr="00DE0989" w:rsidRDefault="00330690" w:rsidP="00330690">
      <w:pPr>
        <w:spacing w:after="0" w:line="240" w:lineRule="auto"/>
        <w:ind w:left="-540" w:firstLine="540"/>
        <w:jc w:val="center"/>
        <w:rPr>
          <w:rFonts w:ascii="Times New Roman" w:eastAsia="Times New Roman" w:hAnsi="Times New Roman" w:cs="Times New Roman"/>
          <w:sz w:val="28"/>
          <w:szCs w:val="28"/>
          <w:lang w:eastAsia="ru-RU"/>
        </w:rPr>
      </w:pPr>
    </w:p>
    <w:p w:rsidR="00330690" w:rsidRPr="00DE0989" w:rsidRDefault="00330690" w:rsidP="00330690">
      <w:pPr>
        <w:spacing w:after="0" w:line="240" w:lineRule="auto"/>
        <w:ind w:left="-540" w:firstLine="540"/>
        <w:jc w:val="center"/>
        <w:rPr>
          <w:rFonts w:ascii="Times New Roman" w:eastAsia="Times New Roman" w:hAnsi="Times New Roman" w:cs="Times New Roman"/>
          <w:sz w:val="28"/>
          <w:szCs w:val="28"/>
          <w:lang w:eastAsia="ru-RU"/>
        </w:rPr>
      </w:pPr>
    </w:p>
    <w:p w:rsidR="00330690" w:rsidRPr="00DE0989" w:rsidRDefault="00330690" w:rsidP="00330690">
      <w:pPr>
        <w:spacing w:after="0" w:line="240" w:lineRule="auto"/>
        <w:ind w:left="-540" w:firstLine="540"/>
        <w:jc w:val="center"/>
        <w:rPr>
          <w:rFonts w:ascii="Times New Roman" w:eastAsia="Times New Roman" w:hAnsi="Times New Roman" w:cs="Times New Roman"/>
          <w:sz w:val="28"/>
          <w:szCs w:val="28"/>
          <w:lang w:eastAsia="ru-RU"/>
        </w:rPr>
      </w:pPr>
    </w:p>
    <w:p w:rsidR="00330690" w:rsidRPr="00DE0989" w:rsidRDefault="00330690" w:rsidP="00330690">
      <w:pPr>
        <w:spacing w:after="0" w:line="240" w:lineRule="auto"/>
        <w:ind w:left="3540" w:firstLine="708"/>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2015-2016 учебный год</w:t>
      </w:r>
    </w:p>
    <w:p w:rsidR="00C1574B" w:rsidRDefault="00330690" w:rsidP="00330690">
      <w:pPr>
        <w:suppressLineNumber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C1574B" w:rsidRDefault="00C1574B" w:rsidP="00C1574B">
      <w:pPr>
        <w:suppressLineNumbers/>
        <w:spacing w:after="0" w:line="240" w:lineRule="auto"/>
        <w:jc w:val="center"/>
        <w:rPr>
          <w:rFonts w:ascii="Times New Roman" w:eastAsia="Times New Roman" w:hAnsi="Times New Roman" w:cs="Times New Roman"/>
          <w:b/>
          <w:bCs/>
          <w:sz w:val="24"/>
          <w:szCs w:val="24"/>
          <w:lang w:eastAsia="ru-RU"/>
        </w:rPr>
      </w:pPr>
    </w:p>
    <w:p w:rsidR="00330690" w:rsidRPr="004F7478" w:rsidRDefault="00330690" w:rsidP="00C1574B">
      <w:pPr>
        <w:suppressLineNumbers/>
        <w:spacing w:after="0" w:line="240" w:lineRule="auto"/>
        <w:jc w:val="center"/>
        <w:rPr>
          <w:rFonts w:ascii="Times New Roman" w:eastAsia="Times New Roman" w:hAnsi="Times New Roman" w:cs="Times New Roman"/>
          <w:b/>
          <w:bCs/>
          <w:sz w:val="24"/>
          <w:szCs w:val="24"/>
          <w:lang w:eastAsia="ru-RU"/>
        </w:rPr>
      </w:pPr>
      <w:r w:rsidRPr="004F7478">
        <w:rPr>
          <w:rFonts w:ascii="Times New Roman" w:eastAsia="Times New Roman" w:hAnsi="Times New Roman" w:cs="Times New Roman"/>
          <w:b/>
          <w:bCs/>
          <w:sz w:val="24"/>
          <w:szCs w:val="24"/>
          <w:lang w:eastAsia="ru-RU"/>
        </w:rPr>
        <w:t>СОДЕРЖАНИЕ</w:t>
      </w:r>
    </w:p>
    <w:p w:rsidR="00330690" w:rsidRPr="004F7478"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
          <w:sz w:val="24"/>
          <w:szCs w:val="24"/>
          <w:lang w:eastAsia="ru-RU"/>
        </w:rPr>
      </w:pPr>
    </w:p>
    <w:p w:rsidR="00330690" w:rsidRPr="008D3862" w:rsidRDefault="00330690" w:rsidP="00330690">
      <w:pPr>
        <w:widowControl w:val="0"/>
        <w:tabs>
          <w:tab w:val="left" w:pos="802"/>
          <w:tab w:val="left" w:pos="9923"/>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8D3862">
        <w:rPr>
          <w:rFonts w:ascii="Times New Roman" w:eastAsia="Times New Roman" w:hAnsi="Times New Roman" w:cs="Times New Roman"/>
          <w:sz w:val="24"/>
          <w:szCs w:val="24"/>
          <w:lang w:eastAsia="ru-RU"/>
        </w:rPr>
        <w:t>Пояснительная записка</w:t>
      </w:r>
      <w:r>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………………………………………………………….……..………….3</w:t>
      </w:r>
    </w:p>
    <w:p w:rsidR="00330690" w:rsidRPr="00B86DE1" w:rsidRDefault="00330690" w:rsidP="00330690">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r w:rsidRPr="00B86DE1">
        <w:rPr>
          <w:rFonts w:ascii="Times New Roman" w:eastAsiaTheme="minorEastAsia" w:hAnsi="Times New Roman" w:cs="Times New Roman"/>
          <w:sz w:val="24"/>
          <w:szCs w:val="24"/>
          <w:lang w:eastAsia="ru-RU"/>
        </w:rPr>
        <w:t>Место предмета иностранный язы</w:t>
      </w:r>
      <w:r>
        <w:rPr>
          <w:rFonts w:ascii="Times New Roman" w:eastAsiaTheme="minorEastAsia" w:hAnsi="Times New Roman" w:cs="Times New Roman"/>
          <w:sz w:val="24"/>
          <w:szCs w:val="24"/>
          <w:lang w:eastAsia="ru-RU"/>
        </w:rPr>
        <w:t>к в базисном учебном плане…………</w:t>
      </w:r>
      <w:r w:rsidRPr="00B86DE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w:t>
      </w:r>
      <w:r w:rsidRPr="00B86DE1">
        <w:rPr>
          <w:rFonts w:ascii="Times New Roman" w:eastAsiaTheme="minorEastAsia" w:hAnsi="Times New Roman" w:cs="Times New Roman"/>
          <w:sz w:val="24"/>
          <w:szCs w:val="24"/>
          <w:lang w:eastAsia="ru-RU"/>
        </w:rPr>
        <w:t>……</w:t>
      </w:r>
      <w:r w:rsidR="00E91472">
        <w:rPr>
          <w:rFonts w:ascii="Times New Roman" w:eastAsiaTheme="minorEastAsia" w:hAnsi="Times New Roman" w:cs="Times New Roman"/>
          <w:sz w:val="24"/>
          <w:szCs w:val="24"/>
          <w:lang w:eastAsia="ru-RU"/>
        </w:rPr>
        <w:t>……4</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330690" w:rsidRPr="00B86DE1" w:rsidRDefault="00330690" w:rsidP="00330690">
      <w:pPr>
        <w:widowControl w:val="0"/>
        <w:tabs>
          <w:tab w:val="left" w:pos="802"/>
        </w:tabs>
        <w:autoSpaceDE w:val="0"/>
        <w:autoSpaceDN w:val="0"/>
        <w:adjustRightInd w:val="0"/>
        <w:spacing w:after="0"/>
        <w:ind w:right="139"/>
        <w:jc w:val="both"/>
        <w:rPr>
          <w:rFonts w:ascii="Times New Roman" w:eastAsia="Times New Roman" w:hAnsi="Times New Roman" w:cs="Times New Roman"/>
          <w:bCs/>
          <w:iCs/>
          <w:sz w:val="24"/>
          <w:szCs w:val="24"/>
          <w:lang w:eastAsia="ru-RU"/>
        </w:rPr>
      </w:pPr>
      <w:r w:rsidRPr="00B86DE1">
        <w:rPr>
          <w:rFonts w:ascii="Times New Roman" w:hAnsi="Times New Roman"/>
          <w:bCs/>
          <w:sz w:val="24"/>
          <w:szCs w:val="24"/>
        </w:rPr>
        <w:t>Общая характеристика учебного предмета</w:t>
      </w:r>
      <w:r>
        <w:rPr>
          <w:rFonts w:ascii="Times New Roman" w:eastAsia="Times New Roman" w:hAnsi="Times New Roman" w:cs="Times New Roman"/>
          <w:bCs/>
          <w:iCs/>
          <w:sz w:val="24"/>
          <w:szCs w:val="24"/>
          <w:lang w:eastAsia="ru-RU"/>
        </w:rPr>
        <w:t>……………………………………</w:t>
      </w:r>
      <w:r w:rsidRPr="00B86DE1">
        <w:rPr>
          <w:rFonts w:ascii="Times New Roman" w:eastAsia="Times New Roman" w:hAnsi="Times New Roman" w:cs="Times New Roman"/>
          <w:bCs/>
          <w:iCs/>
          <w:sz w:val="24"/>
          <w:szCs w:val="24"/>
          <w:lang w:eastAsia="ru-RU"/>
        </w:rPr>
        <w:t>……………………</w:t>
      </w:r>
      <w:r w:rsidR="00E91472">
        <w:rPr>
          <w:rFonts w:ascii="Times New Roman" w:eastAsia="Times New Roman" w:hAnsi="Times New Roman" w:cs="Times New Roman"/>
          <w:bCs/>
          <w:iCs/>
          <w:sz w:val="24"/>
          <w:szCs w:val="24"/>
          <w:lang w:eastAsia="ru-RU"/>
        </w:rPr>
        <w:t>…...4</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330690" w:rsidRPr="00B86DE1" w:rsidRDefault="00330690" w:rsidP="00330690">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 xml:space="preserve">Цель и </w:t>
      </w:r>
      <w:r>
        <w:rPr>
          <w:rFonts w:ascii="Times New Roman" w:eastAsia="Times New Roman" w:hAnsi="Times New Roman" w:cs="Times New Roman"/>
          <w:bCs/>
          <w:iCs/>
          <w:sz w:val="24"/>
          <w:szCs w:val="24"/>
          <w:lang w:eastAsia="ru-RU"/>
        </w:rPr>
        <w:t>задачи курса…………………………………………………</w:t>
      </w:r>
      <w:r w:rsidRPr="00B86DE1">
        <w:rPr>
          <w:rFonts w:ascii="Times New Roman" w:eastAsia="Times New Roman" w:hAnsi="Times New Roman" w:cs="Times New Roman"/>
          <w:bCs/>
          <w:iCs/>
          <w:sz w:val="24"/>
          <w:szCs w:val="24"/>
          <w:lang w:eastAsia="ru-RU"/>
        </w:rPr>
        <w:t>……………………………</w:t>
      </w:r>
      <w:r w:rsidR="00E91472">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w:t>
      </w:r>
      <w:r w:rsidRPr="00B86DE1">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....5</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330690" w:rsidRPr="00B86DE1" w:rsidRDefault="00330690" w:rsidP="00330690">
      <w:pPr>
        <w:widowControl w:val="0"/>
        <w:tabs>
          <w:tab w:val="left" w:pos="802"/>
          <w:tab w:val="left" w:pos="9923"/>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 xml:space="preserve">Требования к </w:t>
      </w:r>
      <w:r w:rsidRPr="00B86DE1">
        <w:rPr>
          <w:rFonts w:ascii="Times New Roman" w:eastAsia="Times New Roman" w:hAnsi="Times New Roman" w:cs="Times New Roman"/>
          <w:sz w:val="24"/>
          <w:szCs w:val="24"/>
          <w:lang w:eastAsia="ru-RU"/>
        </w:rPr>
        <w:t>уровню подготовки</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обучающихся</w:t>
      </w:r>
      <w:proofErr w:type="gramEnd"/>
      <w:r>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330690" w:rsidRPr="00B86DE1" w:rsidRDefault="00330690" w:rsidP="00330690">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Содержание к</w:t>
      </w:r>
      <w:r>
        <w:rPr>
          <w:rFonts w:ascii="Times New Roman" w:eastAsia="Times New Roman" w:hAnsi="Times New Roman" w:cs="Times New Roman"/>
          <w:sz w:val="24"/>
          <w:szCs w:val="24"/>
          <w:lang w:eastAsia="ru-RU"/>
        </w:rPr>
        <w:t>урса………………………………………………………………………</w:t>
      </w:r>
      <w:r w:rsidRPr="00B86DE1">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Учебно-тематический план</w:t>
      </w:r>
      <w:r>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7</w:t>
      </w: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bCs/>
          <w:sz w:val="24"/>
          <w:szCs w:val="24"/>
          <w:lang w:eastAsia="ru-RU"/>
        </w:rPr>
      </w:pPr>
    </w:p>
    <w:p w:rsidR="00330690" w:rsidRPr="00B86DE1" w:rsidRDefault="00330690" w:rsidP="00330690">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sz w:val="24"/>
          <w:szCs w:val="24"/>
          <w:lang w:eastAsia="ru-RU"/>
        </w:rPr>
        <w:t xml:space="preserve">Планируемые результаты </w:t>
      </w:r>
      <w:r w:rsidRPr="00B86DE1">
        <w:rPr>
          <w:rFonts w:ascii="Times New Roman" w:eastAsia="Times New Roman" w:hAnsi="Times New Roman" w:cs="Times New Roman"/>
          <w:bCs/>
          <w:iCs/>
          <w:sz w:val="24"/>
          <w:szCs w:val="24"/>
          <w:lang w:eastAsia="ru-RU"/>
        </w:rPr>
        <w:t>освоения учебного предмета</w:t>
      </w:r>
      <w:r>
        <w:rPr>
          <w:rFonts w:ascii="Times New Roman" w:eastAsia="Times New Roman" w:hAnsi="Times New Roman" w:cs="Times New Roman"/>
          <w:sz w:val="24"/>
          <w:szCs w:val="24"/>
          <w:lang w:eastAsia="ru-RU"/>
        </w:rPr>
        <w:t>………………………………………</w:t>
      </w:r>
      <w:r w:rsidRPr="00B86DE1">
        <w:rPr>
          <w:rFonts w:ascii="Times New Roman" w:eastAsia="Times New Roman" w:hAnsi="Times New Roman" w:cs="Times New Roman"/>
          <w:sz w:val="24"/>
          <w:szCs w:val="24"/>
          <w:lang w:eastAsia="ru-RU"/>
        </w:rPr>
        <w:t>…</w:t>
      </w:r>
      <w:r w:rsidR="00E9147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E91472">
        <w:rPr>
          <w:rFonts w:ascii="Times New Roman" w:eastAsia="Times New Roman" w:hAnsi="Times New Roman" w:cs="Times New Roman"/>
          <w:sz w:val="24"/>
          <w:szCs w:val="24"/>
          <w:lang w:eastAsia="ru-RU"/>
        </w:rPr>
        <w:t>4</w:t>
      </w:r>
    </w:p>
    <w:p w:rsidR="00330690" w:rsidRPr="00B86DE1" w:rsidRDefault="00330690" w:rsidP="00330690">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330690" w:rsidRPr="00B86DE1" w:rsidRDefault="00330690" w:rsidP="00330690">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r w:rsidRPr="00B86DE1">
        <w:rPr>
          <w:rFonts w:ascii="Times New Roman" w:hAnsi="Times New Roman"/>
          <w:bCs/>
          <w:sz w:val="24"/>
          <w:szCs w:val="24"/>
        </w:rPr>
        <w:t>Контрольно-измерительный материал</w:t>
      </w:r>
      <w:r w:rsidRPr="00B86DE1">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w:t>
      </w:r>
      <w:r w:rsidRPr="00B86DE1">
        <w:rPr>
          <w:rFonts w:ascii="Times New Roman" w:eastAsiaTheme="minorEastAsia" w:hAnsi="Times New Roman" w:cs="Times New Roman"/>
          <w:sz w:val="24"/>
          <w:szCs w:val="24"/>
          <w:lang w:eastAsia="ru-RU"/>
        </w:rPr>
        <w:t>……</w:t>
      </w:r>
      <w:r w:rsidR="00E91472">
        <w:rPr>
          <w:rFonts w:ascii="Times New Roman" w:eastAsiaTheme="minorEastAsia" w:hAnsi="Times New Roman" w:cs="Times New Roman"/>
          <w:sz w:val="24"/>
          <w:szCs w:val="24"/>
          <w:lang w:eastAsia="ru-RU"/>
        </w:rPr>
        <w:t>….</w:t>
      </w:r>
      <w:r w:rsidRPr="00B86DE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.1</w:t>
      </w:r>
      <w:r w:rsidR="00E91472">
        <w:rPr>
          <w:rFonts w:ascii="Times New Roman" w:eastAsiaTheme="minorEastAsia" w:hAnsi="Times New Roman" w:cs="Times New Roman"/>
          <w:sz w:val="24"/>
          <w:szCs w:val="24"/>
          <w:lang w:eastAsia="ru-RU"/>
        </w:rPr>
        <w:t>6</w:t>
      </w:r>
    </w:p>
    <w:p w:rsidR="00330690" w:rsidRPr="00B86DE1" w:rsidRDefault="00330690" w:rsidP="00330690">
      <w:pPr>
        <w:widowControl w:val="0"/>
        <w:tabs>
          <w:tab w:val="left" w:pos="802"/>
        </w:tabs>
        <w:autoSpaceDE w:val="0"/>
        <w:autoSpaceDN w:val="0"/>
        <w:adjustRightInd w:val="0"/>
        <w:spacing w:after="0"/>
        <w:ind w:right="139"/>
        <w:jc w:val="both"/>
        <w:rPr>
          <w:rFonts w:ascii="Times New Roman" w:eastAsiaTheme="minorEastAsia" w:hAnsi="Times New Roman" w:cs="Times New Roman"/>
          <w:bCs/>
          <w:sz w:val="24"/>
          <w:szCs w:val="24"/>
          <w:lang w:eastAsia="ru-RU"/>
        </w:rPr>
      </w:pPr>
    </w:p>
    <w:p w:rsidR="00330690" w:rsidRPr="00B86DE1" w:rsidRDefault="00330690" w:rsidP="00330690">
      <w:pPr>
        <w:widowControl w:val="0"/>
        <w:tabs>
          <w:tab w:val="left" w:pos="802"/>
        </w:tabs>
        <w:autoSpaceDE w:val="0"/>
        <w:autoSpaceDN w:val="0"/>
        <w:adjustRightInd w:val="0"/>
        <w:spacing w:after="0"/>
        <w:ind w:right="139"/>
        <w:rPr>
          <w:rFonts w:ascii="Times New Roman" w:eastAsia="Times New Roman" w:hAnsi="Times New Roman" w:cs="Times New Roman"/>
          <w:sz w:val="24"/>
          <w:szCs w:val="24"/>
          <w:lang w:eastAsia="ru-RU"/>
        </w:rPr>
      </w:pPr>
      <w:r w:rsidRPr="00B86DE1">
        <w:rPr>
          <w:rFonts w:ascii="Times New Roman" w:eastAsiaTheme="minorEastAsia" w:hAnsi="Times New Roman" w:cs="Times New Roman"/>
          <w:bCs/>
          <w:sz w:val="24"/>
          <w:szCs w:val="24"/>
          <w:lang w:eastAsia="ru-RU"/>
        </w:rPr>
        <w:t>Учебно-методическое  и</w:t>
      </w:r>
      <w:r w:rsidRPr="00B86DE1">
        <w:rPr>
          <w:rFonts w:ascii="Times New Roman" w:eastAsiaTheme="minorEastAsia" w:hAnsi="Times New Roman" w:cs="Times New Roman"/>
          <w:bCs/>
          <w:iCs/>
          <w:sz w:val="24"/>
          <w:szCs w:val="24"/>
          <w:lang w:eastAsia="ru-RU"/>
        </w:rPr>
        <w:t xml:space="preserve"> материально-техническое обеспечение образовательного </w:t>
      </w:r>
      <w:r>
        <w:rPr>
          <w:rFonts w:ascii="Times New Roman" w:eastAsiaTheme="minorEastAsia" w:hAnsi="Times New Roman" w:cs="Times New Roman"/>
          <w:bCs/>
          <w:iCs/>
          <w:sz w:val="24"/>
          <w:szCs w:val="24"/>
          <w:lang w:eastAsia="ru-RU"/>
        </w:rPr>
        <w:t>п</w:t>
      </w:r>
      <w:r w:rsidRPr="00B86DE1">
        <w:rPr>
          <w:rFonts w:ascii="Times New Roman" w:eastAsiaTheme="minorEastAsia" w:hAnsi="Times New Roman" w:cs="Times New Roman"/>
          <w:bCs/>
          <w:iCs/>
          <w:sz w:val="24"/>
          <w:szCs w:val="24"/>
          <w:lang w:eastAsia="ru-RU"/>
        </w:rPr>
        <w:t>роцесса</w:t>
      </w:r>
      <w:r w:rsidRPr="00AC3716">
        <w:rPr>
          <w:rFonts w:ascii="Times New Roman" w:eastAsiaTheme="minorEastAsia" w:hAnsi="Times New Roman" w:cs="Times New Roman"/>
          <w:iCs/>
          <w:sz w:val="24"/>
          <w:szCs w:val="24"/>
          <w:lang w:eastAsia="ru-RU"/>
        </w:rPr>
        <w:t>…</w:t>
      </w:r>
      <w:r>
        <w:rPr>
          <w:rFonts w:ascii="Times New Roman" w:eastAsiaTheme="minorEastAsia" w:hAnsi="Times New Roman" w:cs="Times New Roman"/>
          <w:iCs/>
          <w:sz w:val="24"/>
          <w:szCs w:val="24"/>
          <w:lang w:eastAsia="ru-RU"/>
        </w:rPr>
        <w:t>…</w:t>
      </w:r>
      <w:r w:rsidRPr="00AC3716">
        <w:rPr>
          <w:rFonts w:ascii="Times New Roman" w:eastAsiaTheme="minorEastAsia" w:hAnsi="Times New Roman" w:cs="Times New Roman"/>
          <w:iCs/>
          <w:sz w:val="24"/>
          <w:szCs w:val="24"/>
          <w:lang w:eastAsia="ru-RU"/>
        </w:rPr>
        <w:t>.</w:t>
      </w:r>
      <w:r w:rsidR="00E91472">
        <w:rPr>
          <w:rFonts w:ascii="Times New Roman" w:eastAsiaTheme="minorEastAsia" w:hAnsi="Times New Roman" w:cs="Times New Roman"/>
          <w:iCs/>
          <w:sz w:val="24"/>
          <w:szCs w:val="24"/>
          <w:lang w:eastAsia="ru-RU"/>
        </w:rPr>
        <w:t>20</w:t>
      </w:r>
    </w:p>
    <w:p w:rsidR="00330690" w:rsidRPr="00B86DE1" w:rsidRDefault="00330690" w:rsidP="00330690">
      <w:pPr>
        <w:autoSpaceDE w:val="0"/>
        <w:autoSpaceDN w:val="0"/>
        <w:adjustRightInd w:val="0"/>
        <w:spacing w:before="154" w:after="0" w:line="240" w:lineRule="auto"/>
        <w:jc w:val="both"/>
        <w:rPr>
          <w:rFonts w:ascii="Times New Roman" w:eastAsiaTheme="minorEastAsia" w:hAnsi="Times New Roman" w:cs="Times New Roman"/>
          <w:b/>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Pr="005148F4" w:rsidRDefault="00990461" w:rsidP="00990461">
      <w:pPr>
        <w:tabs>
          <w:tab w:val="left" w:pos="426"/>
        </w:tabs>
        <w:autoSpaceDE w:val="0"/>
        <w:autoSpaceDN w:val="0"/>
        <w:adjustRightInd w:val="0"/>
        <w:spacing w:before="154" w:after="0" w:line="240" w:lineRule="auto"/>
        <w:jc w:val="center"/>
        <w:rPr>
          <w:rFonts w:ascii="Segoe UI" w:eastAsiaTheme="minorEastAsia" w:hAnsi="Segoe UI" w:cs="Segoe UI"/>
          <w:b/>
          <w:sz w:val="28"/>
          <w:szCs w:val="28"/>
          <w:lang w:eastAsia="ru-RU"/>
        </w:rPr>
      </w:pPr>
      <w:r w:rsidRPr="005148F4">
        <w:rPr>
          <w:rFonts w:ascii="Times New Roman" w:eastAsiaTheme="minorEastAsia" w:hAnsi="Times New Roman" w:cs="Times New Roman"/>
          <w:b/>
          <w:sz w:val="28"/>
          <w:szCs w:val="28"/>
          <w:lang w:eastAsia="ru-RU"/>
        </w:rPr>
        <w:lastRenderedPageBreak/>
        <w:t>Пояснительная записка</w:t>
      </w:r>
    </w:p>
    <w:p w:rsidR="00990461" w:rsidRPr="005148F4" w:rsidRDefault="00990461" w:rsidP="00990461">
      <w:pPr>
        <w:autoSpaceDE w:val="0"/>
        <w:autoSpaceDN w:val="0"/>
        <w:adjustRightInd w:val="0"/>
        <w:spacing w:before="154" w:after="0" w:line="240" w:lineRule="auto"/>
        <w:jc w:val="center"/>
        <w:rPr>
          <w:rFonts w:ascii="Times New Roman" w:eastAsiaTheme="minorEastAsia" w:hAnsi="Times New Roman" w:cs="Times New Roman"/>
          <w:sz w:val="24"/>
          <w:szCs w:val="24"/>
          <w:lang w:eastAsia="ru-RU"/>
        </w:rPr>
      </w:pPr>
    </w:p>
    <w:p w:rsidR="00990461" w:rsidRPr="00D67531" w:rsidRDefault="00990461" w:rsidP="00990461">
      <w:pPr>
        <w:autoSpaceDE w:val="0"/>
        <w:autoSpaceDN w:val="0"/>
        <w:adjustRightInd w:val="0"/>
        <w:spacing w:before="154" w:after="0" w:line="240" w:lineRule="auto"/>
        <w:ind w:firstLine="709"/>
        <w:jc w:val="both"/>
        <w:rPr>
          <w:rFonts w:ascii="Times New Roman" w:eastAsiaTheme="minorEastAsia" w:hAnsi="Times New Roman" w:cs="Times New Roman"/>
          <w:b/>
          <w:sz w:val="24"/>
          <w:szCs w:val="24"/>
          <w:lang w:eastAsia="ru-RU"/>
        </w:rPr>
      </w:pPr>
      <w:r w:rsidRPr="00D67531">
        <w:rPr>
          <w:rFonts w:ascii="Times New Roman" w:eastAsiaTheme="minorEastAsia" w:hAnsi="Times New Roman" w:cs="Times New Roman"/>
          <w:b/>
          <w:sz w:val="24"/>
          <w:szCs w:val="24"/>
          <w:lang w:eastAsia="ru-RU"/>
        </w:rPr>
        <w:t>Программа составлена на основе:</w:t>
      </w:r>
    </w:p>
    <w:p w:rsidR="00990461" w:rsidRPr="00D67531" w:rsidRDefault="00990461" w:rsidP="0099046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D67531">
        <w:rPr>
          <w:rFonts w:ascii="Times New Roman" w:eastAsia="Times New Roman" w:hAnsi="Times New Roman" w:cs="Times New Roman"/>
          <w:color w:val="000000"/>
          <w:sz w:val="24"/>
          <w:szCs w:val="24"/>
        </w:rPr>
        <w:t>Федерального закона Российской Федерации от 29 декабря 2012г. N 273-ФЗ "Об образовании в Российской Федерации";</w:t>
      </w:r>
    </w:p>
    <w:p w:rsidR="00990461" w:rsidRPr="00D67531" w:rsidRDefault="00990461" w:rsidP="0099046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D67531">
        <w:rPr>
          <w:rFonts w:ascii="Times New Roman" w:eastAsia="Times New Roman" w:hAnsi="Times New Roman" w:cs="Times New Roman"/>
          <w:color w:val="000000"/>
          <w:sz w:val="24"/>
          <w:szCs w:val="24"/>
        </w:rPr>
        <w:t>Закона Республики Татарстан от 22.07.2013 №68-ЗРТ «Об образовании»;</w:t>
      </w:r>
    </w:p>
    <w:p w:rsidR="00990461" w:rsidRPr="00D67531" w:rsidRDefault="00990461" w:rsidP="00990461">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D67531">
        <w:rPr>
          <w:rFonts w:ascii="Times New Roman" w:eastAsia="Times New Roman" w:hAnsi="Times New Roman" w:cs="Times New Roman"/>
          <w:color w:val="000000"/>
          <w:sz w:val="24"/>
          <w:szCs w:val="24"/>
        </w:rPr>
        <w:t>Федерального компонента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990461" w:rsidRPr="00D67531" w:rsidRDefault="00990461" w:rsidP="00990461">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sidRPr="00D67531">
        <w:rPr>
          <w:rFonts w:ascii="Times New Roman" w:eastAsia="Times New Roman" w:hAnsi="Times New Roman" w:cs="Times New Roman"/>
          <w:bCs/>
          <w:color w:val="000000"/>
          <w:sz w:val="24"/>
          <w:szCs w:val="24"/>
        </w:rPr>
        <w:t>Образовательной программы муниципального бюджетного общеобразовательного учреждения «Средняя общеобразовательная школа №133» Московского района г.  Казани;</w:t>
      </w:r>
    </w:p>
    <w:p w:rsidR="00990461" w:rsidRPr="00D67531" w:rsidRDefault="00990461" w:rsidP="00990461">
      <w:pPr>
        <w:autoSpaceDE w:val="0"/>
        <w:autoSpaceDN w:val="0"/>
        <w:adjustRightInd w:val="0"/>
        <w:spacing w:after="0" w:line="240" w:lineRule="auto"/>
        <w:ind w:firstLine="709"/>
        <w:jc w:val="both"/>
        <w:rPr>
          <w:rFonts w:ascii="Times New Roman" w:eastAsia="Times New Roman" w:hAnsi="Times New Roman" w:cs="Times New Roman"/>
          <w:b/>
          <w:bCs/>
          <w:color w:val="000000"/>
          <w:spacing w:val="1"/>
          <w:sz w:val="24"/>
          <w:szCs w:val="24"/>
        </w:rPr>
      </w:pPr>
      <w:r w:rsidRPr="00D67531">
        <w:rPr>
          <w:rFonts w:ascii="Times New Roman" w:eastAsia="Times New Roman" w:hAnsi="Times New Roman" w:cs="Times New Roman"/>
          <w:bCs/>
          <w:color w:val="000000"/>
          <w:sz w:val="24"/>
          <w:szCs w:val="24"/>
        </w:rPr>
        <w:t xml:space="preserve">Положения  о порядке разработки, рассмотрения и утверждения рабочих учебных программ, реализуемых </w:t>
      </w:r>
      <w:r w:rsidRPr="00D67531">
        <w:rPr>
          <w:rFonts w:ascii="Times New Roman" w:eastAsia="Times New Roman" w:hAnsi="Times New Roman" w:cs="Times New Roman"/>
          <w:bCs/>
          <w:color w:val="000000"/>
          <w:spacing w:val="1"/>
          <w:sz w:val="24"/>
          <w:szCs w:val="24"/>
        </w:rPr>
        <w:t>МБОУ «Школа №133»Московского района г. Казани</w:t>
      </w:r>
      <w:r w:rsidRPr="00D67531">
        <w:rPr>
          <w:rFonts w:ascii="Times New Roman" w:eastAsia="Times New Roman" w:hAnsi="Times New Roman" w:cs="Times New Roman"/>
          <w:b/>
          <w:bCs/>
          <w:color w:val="000000"/>
          <w:spacing w:val="1"/>
          <w:sz w:val="24"/>
          <w:szCs w:val="24"/>
        </w:rPr>
        <w:t>;</w:t>
      </w:r>
    </w:p>
    <w:p w:rsidR="00990461" w:rsidRPr="00D67531" w:rsidRDefault="00990461" w:rsidP="00990461">
      <w:pPr>
        <w:autoSpaceDE w:val="0"/>
        <w:autoSpaceDN w:val="0"/>
        <w:adjustRightInd w:val="0"/>
        <w:spacing w:after="0" w:line="240" w:lineRule="auto"/>
        <w:ind w:firstLine="709"/>
        <w:jc w:val="both"/>
        <w:rPr>
          <w:rFonts w:ascii="Times New Roman" w:eastAsiaTheme="minorEastAsia" w:hAnsi="Times New Roman" w:cs="Times New Roman"/>
          <w:b/>
          <w:sz w:val="24"/>
          <w:szCs w:val="24"/>
          <w:lang w:eastAsia="ru-RU"/>
        </w:rPr>
      </w:pPr>
      <w:r w:rsidRPr="00D67531">
        <w:rPr>
          <w:rFonts w:ascii="Times New Roman" w:hAnsi="Times New Roman" w:cs="Times New Roman"/>
          <w:color w:val="231F1F"/>
          <w:sz w:val="24"/>
          <w:szCs w:val="24"/>
        </w:rPr>
        <w:t>Примерной программы  по учебным предметам</w:t>
      </w:r>
      <w:r w:rsidRPr="00D67531">
        <w:rPr>
          <w:rFonts w:ascii="Times New Roman" w:hAnsi="Times New Roman" w:cs="Times New Roman"/>
          <w:sz w:val="24"/>
          <w:szCs w:val="24"/>
        </w:rPr>
        <w:t>. Иностранный язык.</w:t>
      </w:r>
    </w:p>
    <w:p w:rsidR="00990461" w:rsidRPr="00D6753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Pr="00D67531" w:rsidRDefault="00990461" w:rsidP="00990461">
      <w:pPr>
        <w:autoSpaceDE w:val="0"/>
        <w:autoSpaceDN w:val="0"/>
        <w:adjustRightInd w:val="0"/>
        <w:spacing w:after="0" w:line="240" w:lineRule="auto"/>
        <w:ind w:firstLine="568"/>
        <w:jc w:val="both"/>
        <w:rPr>
          <w:rFonts w:ascii="Times New Roman" w:eastAsia="Times New Roman" w:hAnsi="Times New Roman" w:cs="Times New Roman"/>
          <w:color w:val="FF0000"/>
          <w:sz w:val="24"/>
          <w:szCs w:val="24"/>
        </w:rPr>
      </w:pPr>
      <w:r w:rsidRPr="00D67531">
        <w:rPr>
          <w:rFonts w:ascii="Times New Roman" w:hAnsi="Times New Roman" w:cs="Times New Roman"/>
          <w:b/>
          <w:sz w:val="24"/>
          <w:szCs w:val="24"/>
        </w:rPr>
        <w:t>Обоснование выбора учебно-методического комплекта для реализации рабочей учебной программы</w:t>
      </w:r>
      <w:r w:rsidRPr="00D67531">
        <w:rPr>
          <w:rFonts w:ascii="Times New Roman" w:eastAsia="Times New Roman" w:hAnsi="Times New Roman" w:cs="Times New Roman"/>
          <w:color w:val="FF0000"/>
          <w:sz w:val="24"/>
          <w:szCs w:val="24"/>
        </w:rPr>
        <w:t>.</w:t>
      </w:r>
    </w:p>
    <w:p w:rsidR="00BA24C6" w:rsidRPr="00BA24C6" w:rsidRDefault="00BA24C6" w:rsidP="00BA24C6">
      <w:pPr>
        <w:spacing w:after="0" w:line="240" w:lineRule="auto"/>
        <w:ind w:firstLine="709"/>
        <w:jc w:val="both"/>
        <w:rPr>
          <w:rFonts w:ascii="Times New Roman" w:eastAsia="Calibri" w:hAnsi="Times New Roman" w:cs="Times New Roman"/>
          <w:sz w:val="24"/>
          <w:szCs w:val="24"/>
        </w:rPr>
      </w:pPr>
      <w:proofErr w:type="gramStart"/>
      <w:r w:rsidRPr="00BA24C6">
        <w:rPr>
          <w:rFonts w:ascii="Times New Roman" w:eastAsia="Calibri" w:hAnsi="Times New Roman" w:cs="Times New Roman"/>
          <w:bCs/>
          <w:sz w:val="24"/>
          <w:szCs w:val="24"/>
        </w:rPr>
        <w:t>Выбор данной  программы и учебно-методического комплекса обусловлен тем,</w:t>
      </w:r>
      <w:r w:rsidRPr="00BA24C6">
        <w:rPr>
          <w:rFonts w:ascii="Times New Roman" w:eastAsia="Calibri" w:hAnsi="Times New Roman" w:cs="Times New Roman"/>
          <w:sz w:val="24"/>
          <w:szCs w:val="24"/>
        </w:rPr>
        <w:t xml:space="preserve"> что методическая система, реализованная в программе и УМК,  позволяет использовать педагогические технологии, создаёт механизмы реализации требований </w:t>
      </w:r>
      <w:r w:rsidR="00EA1F97" w:rsidRPr="00D67531">
        <w:rPr>
          <w:rFonts w:ascii="Times New Roman" w:eastAsia="Times New Roman" w:hAnsi="Times New Roman" w:cs="Times New Roman"/>
          <w:color w:val="000000"/>
          <w:sz w:val="24"/>
          <w:szCs w:val="24"/>
        </w:rPr>
        <w:t>Федерального компонента  государственного  образовательного стандарта</w:t>
      </w:r>
      <w:r w:rsidRPr="00BA24C6">
        <w:rPr>
          <w:rFonts w:ascii="Times New Roman" w:eastAsia="Calibri" w:hAnsi="Times New Roman" w:cs="Times New Roman"/>
          <w:sz w:val="24"/>
          <w:szCs w:val="24"/>
        </w:rPr>
        <w:t xml:space="preserve"> и воспитания личности, отвечающей на вызовы сегодняшнего дня и имеющей надёжный потенциал для дня завтрашнего.</w:t>
      </w:r>
      <w:proofErr w:type="gramEnd"/>
    </w:p>
    <w:p w:rsidR="00BA24C6" w:rsidRPr="00BA24C6" w:rsidRDefault="00BA24C6" w:rsidP="00BA24C6">
      <w:pPr>
        <w:widowControl w:val="0"/>
        <w:spacing w:after="0" w:line="240" w:lineRule="auto"/>
        <w:ind w:right="20" w:firstLine="709"/>
        <w:jc w:val="both"/>
        <w:rPr>
          <w:rFonts w:ascii="Times New Roman" w:hAnsi="Times New Roman" w:cs="Times New Roman"/>
          <w:sz w:val="24"/>
          <w:szCs w:val="24"/>
        </w:rPr>
      </w:pPr>
      <w:r w:rsidRPr="00BA24C6">
        <w:rPr>
          <w:rFonts w:ascii="Times New Roman" w:hAnsi="Times New Roman" w:cs="Times New Roman"/>
          <w:sz w:val="24"/>
          <w:szCs w:val="24"/>
        </w:rPr>
        <w:t>Данная программа реализует принцип непрерывного образования по английскому языку, что соответствует современным потребностям личности и общества и составлена для реализации курса английского языка в 7 классе, который является частью основной образовательной программы по английскому языку со 2 по 11 класс.</w:t>
      </w:r>
    </w:p>
    <w:p w:rsidR="00BA24C6" w:rsidRPr="00BA24C6" w:rsidRDefault="00BA24C6" w:rsidP="00BA24C6">
      <w:pPr>
        <w:spacing w:after="0" w:line="240" w:lineRule="auto"/>
        <w:ind w:firstLine="567"/>
        <w:jc w:val="both"/>
        <w:rPr>
          <w:rFonts w:ascii="Times New Roman" w:eastAsia="Calibri" w:hAnsi="Times New Roman" w:cs="Times New Roman"/>
          <w:sz w:val="24"/>
          <w:szCs w:val="24"/>
          <w:lang w:eastAsia="ru-RU"/>
        </w:rPr>
      </w:pPr>
      <w:r w:rsidRPr="00BA24C6">
        <w:rPr>
          <w:rFonts w:ascii="Times New Roman" w:eastAsia="Calibri" w:hAnsi="Times New Roman" w:cs="Times New Roman"/>
          <w:sz w:val="24"/>
          <w:szCs w:val="24"/>
          <w:lang w:eastAsia="ru-RU"/>
        </w:rPr>
        <w:t xml:space="preserve">При организации процесса обучения в рамках данной программы предполагается применение следующих педагогических технологий обучения: </w:t>
      </w:r>
      <w:r w:rsidRPr="00BA24C6">
        <w:rPr>
          <w:rFonts w:ascii="Times New Roman" w:eastAsia="Calibri" w:hAnsi="Times New Roman" w:cs="Times New Roman"/>
          <w:spacing w:val="-5"/>
          <w:sz w:val="24"/>
          <w:szCs w:val="24"/>
          <w:lang w:eastAsia="ru-RU"/>
        </w:rPr>
        <w:t xml:space="preserve"> организация самостоятельной работы, проектная деятельность, творческая деятельность, развитие критического мышления через чтение и письмо, организация группового взаимодействия. </w:t>
      </w:r>
      <w:proofErr w:type="gramStart"/>
      <w:r w:rsidRPr="00BA24C6">
        <w:rPr>
          <w:rFonts w:ascii="Times New Roman" w:eastAsia="Calibri" w:hAnsi="Times New Roman" w:cs="Times New Roman"/>
          <w:spacing w:val="-1"/>
          <w:sz w:val="24"/>
          <w:szCs w:val="24"/>
          <w:lang w:eastAsia="ru-RU"/>
        </w:rPr>
        <w:t xml:space="preserve">Большое значение придается </w:t>
      </w:r>
      <w:proofErr w:type="spellStart"/>
      <w:r w:rsidRPr="00BA24C6">
        <w:rPr>
          <w:rFonts w:ascii="Times New Roman" w:eastAsia="Calibri" w:hAnsi="Times New Roman" w:cs="Times New Roman"/>
          <w:spacing w:val="-1"/>
          <w:sz w:val="24"/>
          <w:szCs w:val="24"/>
          <w:lang w:eastAsia="ru-RU"/>
        </w:rPr>
        <w:t>здоровье</w:t>
      </w:r>
      <w:r w:rsidRPr="00BA24C6">
        <w:rPr>
          <w:rFonts w:ascii="Times New Roman" w:eastAsia="Calibri" w:hAnsi="Times New Roman" w:cs="Times New Roman"/>
          <w:spacing w:val="-4"/>
          <w:sz w:val="24"/>
          <w:szCs w:val="24"/>
          <w:lang w:eastAsia="ru-RU"/>
        </w:rPr>
        <w:t>сберегающим</w:t>
      </w:r>
      <w:proofErr w:type="spellEnd"/>
      <w:r w:rsidRPr="00BA24C6">
        <w:rPr>
          <w:rFonts w:ascii="Times New Roman" w:eastAsia="Calibri" w:hAnsi="Times New Roman" w:cs="Times New Roman"/>
          <w:spacing w:val="-4"/>
          <w:sz w:val="24"/>
          <w:szCs w:val="24"/>
          <w:lang w:eastAsia="ru-RU"/>
        </w:rPr>
        <w:t xml:space="preserve"> технологиям, особенно на начальном </w:t>
      </w:r>
      <w:r w:rsidRPr="00BA24C6">
        <w:rPr>
          <w:rFonts w:ascii="Times New Roman" w:eastAsia="Calibri" w:hAnsi="Times New Roman" w:cs="Times New Roman"/>
          <w:spacing w:val="-3"/>
          <w:sz w:val="24"/>
          <w:szCs w:val="24"/>
          <w:lang w:eastAsia="ru-RU"/>
        </w:rPr>
        <w:t xml:space="preserve">этапе, в частности, за счет смены видов активности: </w:t>
      </w:r>
      <w:r w:rsidRPr="00BA24C6">
        <w:rPr>
          <w:rFonts w:ascii="Times New Roman" w:eastAsia="Calibri" w:hAnsi="Times New Roman" w:cs="Times New Roman"/>
          <w:spacing w:val="-4"/>
          <w:sz w:val="24"/>
          <w:szCs w:val="24"/>
          <w:lang w:eastAsia="ru-RU"/>
        </w:rPr>
        <w:t>учебно-речевой на учебно-игровую, интеллектуаль</w:t>
      </w:r>
      <w:r w:rsidRPr="00BA24C6">
        <w:rPr>
          <w:rFonts w:ascii="Times New Roman" w:eastAsia="Calibri" w:hAnsi="Times New Roman" w:cs="Times New Roman"/>
          <w:spacing w:val="-4"/>
          <w:sz w:val="24"/>
          <w:szCs w:val="24"/>
          <w:lang w:eastAsia="ru-RU"/>
        </w:rPr>
        <w:softHyphen/>
      </w:r>
      <w:r w:rsidRPr="00BA24C6">
        <w:rPr>
          <w:rFonts w:ascii="Times New Roman" w:eastAsia="Calibri" w:hAnsi="Times New Roman" w:cs="Times New Roman"/>
          <w:spacing w:val="-7"/>
          <w:sz w:val="24"/>
          <w:szCs w:val="24"/>
          <w:lang w:eastAsia="ru-RU"/>
        </w:rPr>
        <w:t>ной на двигательную, требующую физической актив</w:t>
      </w:r>
      <w:r w:rsidRPr="00BA24C6">
        <w:rPr>
          <w:rFonts w:ascii="Times New Roman" w:eastAsia="Calibri" w:hAnsi="Times New Roman" w:cs="Times New Roman"/>
          <w:spacing w:val="-7"/>
          <w:sz w:val="24"/>
          <w:szCs w:val="24"/>
          <w:lang w:eastAsia="ru-RU"/>
        </w:rPr>
        <w:softHyphen/>
      </w:r>
      <w:r w:rsidRPr="00BA24C6">
        <w:rPr>
          <w:rFonts w:ascii="Times New Roman" w:eastAsia="Calibri" w:hAnsi="Times New Roman" w:cs="Times New Roman"/>
          <w:spacing w:val="-1"/>
          <w:sz w:val="24"/>
          <w:szCs w:val="24"/>
          <w:lang w:eastAsia="ru-RU"/>
        </w:rPr>
        <w:t>ности, или смены видов учебной речевой деятель</w:t>
      </w:r>
      <w:r w:rsidRPr="00BA24C6">
        <w:rPr>
          <w:rFonts w:ascii="Times New Roman" w:eastAsia="Calibri" w:hAnsi="Times New Roman" w:cs="Times New Roman"/>
          <w:spacing w:val="-1"/>
          <w:sz w:val="24"/>
          <w:szCs w:val="24"/>
          <w:lang w:eastAsia="ru-RU"/>
        </w:rPr>
        <w:softHyphen/>
      </w:r>
      <w:r w:rsidRPr="00BA24C6">
        <w:rPr>
          <w:rFonts w:ascii="Times New Roman" w:eastAsia="Calibri" w:hAnsi="Times New Roman" w:cs="Times New Roman"/>
          <w:spacing w:val="-4"/>
          <w:sz w:val="24"/>
          <w:szCs w:val="24"/>
          <w:lang w:eastAsia="ru-RU"/>
        </w:rPr>
        <w:t>ности с целью предотвращения усталости школьни</w:t>
      </w:r>
      <w:r w:rsidRPr="00BA24C6">
        <w:rPr>
          <w:rFonts w:ascii="Times New Roman" w:eastAsia="Calibri" w:hAnsi="Times New Roman" w:cs="Times New Roman"/>
          <w:spacing w:val="-4"/>
          <w:sz w:val="24"/>
          <w:szCs w:val="24"/>
          <w:lang w:eastAsia="ru-RU"/>
        </w:rPr>
        <w:softHyphen/>
      </w:r>
      <w:r w:rsidRPr="00BA24C6">
        <w:rPr>
          <w:rFonts w:ascii="Times New Roman" w:eastAsia="Calibri" w:hAnsi="Times New Roman" w:cs="Times New Roman"/>
          <w:spacing w:val="-2"/>
          <w:sz w:val="24"/>
          <w:szCs w:val="24"/>
          <w:lang w:eastAsia="ru-RU"/>
        </w:rPr>
        <w:t xml:space="preserve">ков (говорение сменяется чтением или письмом, и </w:t>
      </w:r>
      <w:r w:rsidRPr="00BA24C6">
        <w:rPr>
          <w:rFonts w:ascii="Times New Roman" w:eastAsia="Calibri" w:hAnsi="Times New Roman" w:cs="Times New Roman"/>
          <w:spacing w:val="-3"/>
          <w:sz w:val="24"/>
          <w:szCs w:val="24"/>
          <w:lang w:eastAsia="ru-RU"/>
        </w:rPr>
        <w:t>наоборот).</w:t>
      </w:r>
      <w:proofErr w:type="gramEnd"/>
    </w:p>
    <w:p w:rsidR="00BA24C6" w:rsidRPr="00D67531" w:rsidRDefault="00BA24C6" w:rsidP="00BA24C6">
      <w:pPr>
        <w:spacing w:after="0" w:line="240" w:lineRule="auto"/>
        <w:ind w:firstLine="709"/>
        <w:jc w:val="both"/>
        <w:rPr>
          <w:rFonts w:ascii="Times New Roman" w:eastAsia="Calibri" w:hAnsi="Times New Roman" w:cs="Times New Roman"/>
          <w:sz w:val="24"/>
          <w:szCs w:val="24"/>
          <w:lang w:eastAsia="ru-RU"/>
        </w:rPr>
      </w:pPr>
      <w:r w:rsidRPr="00BA24C6">
        <w:rPr>
          <w:rFonts w:ascii="Times New Roman" w:eastAsia="Calibri" w:hAnsi="Times New Roman" w:cs="Times New Roman"/>
          <w:sz w:val="24"/>
          <w:szCs w:val="24"/>
          <w:lang w:eastAsia="ru-RU"/>
        </w:rPr>
        <w:t xml:space="preserve">  Более разнообразными становятся формы работы, среди которых предпочтения отдаются парно-групповой работе, проектной деятельности и ролевой игре, усиливается значимость принципов индивидуализации и дифференциации обучения, большее значение приобретает использование проектной методики и современных технологий обучения иностранному языку (в том числе информационных).  </w:t>
      </w:r>
    </w:p>
    <w:p w:rsidR="00BA24C6" w:rsidRPr="00BA24C6" w:rsidRDefault="00BA24C6" w:rsidP="00BA24C6">
      <w:pPr>
        <w:spacing w:after="0" w:line="240" w:lineRule="auto"/>
        <w:ind w:firstLine="709"/>
        <w:jc w:val="both"/>
        <w:rPr>
          <w:rFonts w:ascii="Times New Roman" w:eastAsia="Calibri" w:hAnsi="Times New Roman" w:cs="Times New Roman"/>
          <w:sz w:val="24"/>
          <w:szCs w:val="24"/>
          <w:lang w:eastAsia="ru-RU"/>
        </w:rPr>
      </w:pPr>
      <w:r w:rsidRPr="00BA24C6">
        <w:rPr>
          <w:rFonts w:ascii="Times New Roman" w:eastAsia="Calibri" w:hAnsi="Times New Roman" w:cs="Times New Roman"/>
          <w:sz w:val="24"/>
          <w:szCs w:val="24"/>
          <w:lang w:eastAsia="ru-RU"/>
        </w:rPr>
        <w:t xml:space="preserve">Особенности содержания обучения иностранному языку в основной школе обусловлены динамикой развития школьников.  Продолжается развитие иноязычной коммуникативной компетенции в единстве всех ее составляющих: языковой, речевой, </w:t>
      </w:r>
      <w:r w:rsidRPr="00BA24C6">
        <w:rPr>
          <w:rFonts w:ascii="Times New Roman" w:eastAsia="Calibri" w:hAnsi="Times New Roman" w:cs="Times New Roman"/>
          <w:sz w:val="24"/>
          <w:szCs w:val="24"/>
          <w:lang w:eastAsia="ru-RU"/>
        </w:rPr>
        <w:br/>
        <w:t>социокультурной/межкультурной, компенсаторной и учебн</w:t>
      </w:r>
      <w:proofErr w:type="gramStart"/>
      <w:r w:rsidRPr="00BA24C6">
        <w:rPr>
          <w:rFonts w:ascii="Times New Roman" w:eastAsia="Calibri" w:hAnsi="Times New Roman" w:cs="Times New Roman"/>
          <w:sz w:val="24"/>
          <w:szCs w:val="24"/>
          <w:lang w:eastAsia="ru-RU"/>
        </w:rPr>
        <w:t>о-</w:t>
      </w:r>
      <w:proofErr w:type="gramEnd"/>
      <w:r w:rsidRPr="00BA24C6">
        <w:rPr>
          <w:rFonts w:ascii="Times New Roman" w:eastAsia="Calibri" w:hAnsi="Times New Roman" w:cs="Times New Roman"/>
          <w:sz w:val="24"/>
          <w:szCs w:val="24"/>
          <w:lang w:eastAsia="ru-RU"/>
        </w:rPr>
        <w:t xml:space="preserve"> познавательной компетенций. Однако еще большее значение приобретают принципы дифференциации и индивидуализации </w:t>
      </w:r>
      <w:r w:rsidRPr="00BA24C6">
        <w:rPr>
          <w:rFonts w:ascii="Times New Roman" w:eastAsia="Calibri" w:hAnsi="Times New Roman" w:cs="Times New Roman"/>
          <w:sz w:val="24"/>
          <w:szCs w:val="24"/>
          <w:lang w:eastAsia="ru-RU"/>
        </w:rPr>
        <w:br/>
        <w:t>обучения. Школьники все чаще оказываются в ситуации вы</w:t>
      </w:r>
      <w:r w:rsidR="00EA1F97" w:rsidRPr="00D67531">
        <w:rPr>
          <w:rFonts w:ascii="Times New Roman" w:eastAsia="Calibri" w:hAnsi="Times New Roman" w:cs="Times New Roman"/>
          <w:sz w:val="24"/>
          <w:szCs w:val="24"/>
          <w:lang w:eastAsia="ru-RU"/>
        </w:rPr>
        <w:t>б</w:t>
      </w:r>
      <w:r w:rsidRPr="00BA24C6">
        <w:rPr>
          <w:rFonts w:ascii="Times New Roman" w:eastAsia="Calibri" w:hAnsi="Times New Roman" w:cs="Times New Roman"/>
          <w:sz w:val="24"/>
          <w:szCs w:val="24"/>
          <w:lang w:eastAsia="ru-RU"/>
        </w:rPr>
        <w:t xml:space="preserve">ора. Это придает обучению ярко выраженный практико-ориентированный характер, готовности учащихся использовать усвоенные знания, умения и способы деятельности в реальной жизни для решения практических задач и развития творческого потенциала. </w:t>
      </w:r>
    </w:p>
    <w:p w:rsidR="00990461" w:rsidRPr="00D67531" w:rsidRDefault="00990461" w:rsidP="00BA24C6">
      <w:pPr>
        <w:autoSpaceDE w:val="0"/>
        <w:autoSpaceDN w:val="0"/>
        <w:adjustRightInd w:val="0"/>
        <w:spacing w:after="0" w:line="240" w:lineRule="auto"/>
        <w:ind w:firstLine="349"/>
        <w:jc w:val="both"/>
        <w:rPr>
          <w:rFonts w:ascii="Times New Roman" w:eastAsia="Times New Roman" w:hAnsi="Times New Roman" w:cs="Times New Roman"/>
          <w:b/>
          <w:bCs/>
          <w:iCs/>
          <w:sz w:val="24"/>
          <w:szCs w:val="24"/>
          <w:lang w:eastAsia="ru-RU"/>
        </w:rPr>
      </w:pPr>
      <w:r w:rsidRPr="00D67531">
        <w:rPr>
          <w:rFonts w:ascii="Times New Roman" w:eastAsia="Times New Roman" w:hAnsi="Times New Roman" w:cs="Times New Roman"/>
          <w:b/>
          <w:bCs/>
          <w:iCs/>
          <w:sz w:val="24"/>
          <w:szCs w:val="24"/>
          <w:lang w:eastAsia="ru-RU"/>
        </w:rPr>
        <w:t>В основу курса положены следующие принципы:</w:t>
      </w:r>
    </w:p>
    <w:p w:rsidR="00A5662A" w:rsidRPr="00D67531" w:rsidRDefault="00A5662A" w:rsidP="008316F2">
      <w:pPr>
        <w:pStyle w:val="ab"/>
        <w:numPr>
          <w:ilvl w:val="0"/>
          <w:numId w:val="7"/>
        </w:numPr>
        <w:spacing w:before="0" w:beforeAutospacing="0" w:after="0" w:afterAutospacing="0"/>
        <w:ind w:left="0" w:firstLine="349"/>
        <w:jc w:val="both"/>
      </w:pPr>
      <w:r w:rsidRPr="00D67531">
        <w:t xml:space="preserve">Личностно-ориентированный характер обучения, который проявляется в осознании школьниками их собственного участия в образовательном процессе как субъектов обучения. Это </w:t>
      </w:r>
      <w:proofErr w:type="gramStart"/>
      <w:r w:rsidRPr="00D67531">
        <w:t>достигается</w:t>
      </w:r>
      <w:proofErr w:type="gramEnd"/>
      <w:r w:rsidRPr="00D67531">
        <w:t xml:space="preserve"> в том числе за счет разнообразия заданий в учебнике и рабочей тетради, их </w:t>
      </w:r>
      <w:r w:rsidRPr="00D67531">
        <w:lastRenderedPageBreak/>
        <w:t>дифференциации по характеру и степени трудности, что позволяет учителю учитывать различные речевые потребности и способности учащихся, регулируя темп и качество овладения материалом, а также индивидуальную посильную учебную нагрузку учащихся.</w:t>
      </w:r>
    </w:p>
    <w:p w:rsidR="00A5662A" w:rsidRPr="00D67531" w:rsidRDefault="00A5662A" w:rsidP="008316F2">
      <w:pPr>
        <w:pStyle w:val="ab"/>
        <w:numPr>
          <w:ilvl w:val="0"/>
          <w:numId w:val="7"/>
        </w:numPr>
        <w:spacing w:before="0" w:beforeAutospacing="0" w:after="0" w:afterAutospacing="0"/>
        <w:ind w:left="0" w:firstLine="349"/>
        <w:jc w:val="both"/>
      </w:pPr>
      <w:r w:rsidRPr="00D67531">
        <w:t xml:space="preserve">Соблюдение </w:t>
      </w:r>
      <w:proofErr w:type="spellStart"/>
      <w:r w:rsidRPr="00D67531">
        <w:t>деятельностного</w:t>
      </w:r>
      <w:proofErr w:type="spellEnd"/>
      <w:r w:rsidRPr="00D67531">
        <w:t xml:space="preserve"> характера обучения иностранному языку. В организации речевой деятельности на уроках английского языка соблюдается равновесие между деятельностью, организованной на произвольной и непроизвольной основе. Используются разные формы работы: индивидуальные, парные, групповые, коллективные. Одним из действенных способов организации речевого взаимодействия учащихся часто выступает проектная методика, работа в малых группах сотрудничества.</w:t>
      </w:r>
    </w:p>
    <w:p w:rsidR="00A5662A" w:rsidRPr="00D67531" w:rsidRDefault="00A5662A" w:rsidP="008316F2">
      <w:pPr>
        <w:pStyle w:val="ab"/>
        <w:numPr>
          <w:ilvl w:val="0"/>
          <w:numId w:val="7"/>
        </w:numPr>
        <w:spacing w:before="0" w:beforeAutospacing="0" w:after="0" w:afterAutospacing="0"/>
        <w:ind w:left="0" w:firstLine="349"/>
        <w:jc w:val="both"/>
      </w:pPr>
      <w:r w:rsidRPr="00D67531">
        <w:t xml:space="preserve">Приоритет коммуникативной цели в обучении английскому языку, понимаемый как направленность на достижение школьниками минимально достаточного уровня коммуникативной компетенции. </w:t>
      </w:r>
    </w:p>
    <w:p w:rsidR="00A5662A" w:rsidRPr="00D67531" w:rsidRDefault="00A5662A" w:rsidP="008316F2">
      <w:pPr>
        <w:pStyle w:val="ab"/>
        <w:numPr>
          <w:ilvl w:val="0"/>
          <w:numId w:val="7"/>
        </w:numPr>
        <w:spacing w:before="0" w:beforeAutospacing="0" w:after="0" w:afterAutospacing="0"/>
        <w:ind w:left="0" w:firstLine="349"/>
        <w:jc w:val="both"/>
      </w:pPr>
      <w:r w:rsidRPr="00D67531">
        <w:t>Сбалансированное обучение устным и письменным формам общения</w:t>
      </w:r>
      <w:r w:rsidRPr="00D67531">
        <w:rPr>
          <w:b/>
        </w:rPr>
        <w:t xml:space="preserve">, </w:t>
      </w:r>
      <w:r w:rsidRPr="00D67531">
        <w:t xml:space="preserve">в том числе разным формам устно-речевого общения (монологическая, диалогическая и </w:t>
      </w:r>
      <w:proofErr w:type="spellStart"/>
      <w:r w:rsidRPr="00D67531">
        <w:t>полилогическая</w:t>
      </w:r>
      <w:proofErr w:type="spellEnd"/>
      <w:r w:rsidRPr="00D67531">
        <w:t xml:space="preserve"> речь), разными стратегиями чтения и </w:t>
      </w:r>
      <w:proofErr w:type="spellStart"/>
      <w:r w:rsidRPr="00D67531">
        <w:t>аудирования</w:t>
      </w:r>
      <w:proofErr w:type="spellEnd"/>
      <w:r w:rsidRPr="00D67531">
        <w:t xml:space="preserve"> (с пониманием основного содержания, с полным пониманием прочитанного\услышанного, с извлечением нужной или интересующей информации).</w:t>
      </w:r>
    </w:p>
    <w:p w:rsidR="00A5662A" w:rsidRPr="00D67531" w:rsidRDefault="00A5662A" w:rsidP="008316F2">
      <w:pPr>
        <w:pStyle w:val="ab"/>
        <w:numPr>
          <w:ilvl w:val="0"/>
          <w:numId w:val="7"/>
        </w:numPr>
        <w:spacing w:before="0" w:beforeAutospacing="0" w:after="0" w:afterAutospacing="0"/>
        <w:ind w:left="0" w:firstLine="349"/>
        <w:jc w:val="both"/>
      </w:pPr>
      <w:r w:rsidRPr="00D67531">
        <w:t>Дифференцированный подход</w:t>
      </w:r>
      <w:r w:rsidRPr="00D67531">
        <w:rPr>
          <w:b/>
        </w:rPr>
        <w:t xml:space="preserve"> </w:t>
      </w:r>
      <w:r w:rsidRPr="00D67531">
        <w:t>к овладению языковым материалом (лексическим и грамматическим) с учетом того, как этот материал будет использован учащимися в дальнейшем.</w:t>
      </w:r>
    </w:p>
    <w:p w:rsidR="00A5662A" w:rsidRPr="00D67531" w:rsidRDefault="00A5662A" w:rsidP="008316F2">
      <w:pPr>
        <w:pStyle w:val="ab"/>
        <w:numPr>
          <w:ilvl w:val="0"/>
          <w:numId w:val="7"/>
        </w:numPr>
        <w:spacing w:before="0" w:beforeAutospacing="0" w:after="0" w:afterAutospacing="0"/>
        <w:ind w:left="0" w:firstLine="349"/>
        <w:jc w:val="both"/>
      </w:pPr>
      <w:r w:rsidRPr="00D67531">
        <w:t>Аутентичность материала, используемого для обучения всем формам общения. Этот принцип учитывается при отборе языкового материала, текстов, ситуаций общения, проигрываемых учащимися ролей, иллюстраций, звукозаписей, видеосюжетов и т.д.</w:t>
      </w:r>
    </w:p>
    <w:p w:rsidR="00A5662A" w:rsidRPr="00D67531" w:rsidRDefault="00A5662A" w:rsidP="008316F2">
      <w:pPr>
        <w:pStyle w:val="ab"/>
        <w:numPr>
          <w:ilvl w:val="0"/>
          <w:numId w:val="7"/>
        </w:numPr>
        <w:spacing w:before="0" w:beforeAutospacing="0" w:after="0" w:afterAutospacing="0"/>
        <w:ind w:left="0" w:firstLine="349"/>
        <w:jc w:val="both"/>
      </w:pPr>
      <w:r w:rsidRPr="00D67531">
        <w:t>Социокультурная направленность</w:t>
      </w:r>
      <w:r w:rsidRPr="00D67531">
        <w:rPr>
          <w:b/>
        </w:rPr>
        <w:t xml:space="preserve"> </w:t>
      </w:r>
      <w:r w:rsidRPr="00D67531">
        <w:t>процесса обучения английскому языку. В курсе широко используется лингвострановедческий материал, который позволяет учащимся лучше овладеть английским языком через знакомство с бытом, культурой людей, для которых английский язык является родным.</w:t>
      </w:r>
    </w:p>
    <w:p w:rsidR="00A5662A" w:rsidRPr="00D67531" w:rsidRDefault="00A5662A" w:rsidP="008316F2">
      <w:pPr>
        <w:pStyle w:val="ab"/>
        <w:numPr>
          <w:ilvl w:val="0"/>
          <w:numId w:val="7"/>
        </w:numPr>
        <w:spacing w:before="0" w:beforeAutospacing="0" w:after="0" w:afterAutospacing="0"/>
        <w:ind w:left="0" w:firstLine="349"/>
        <w:jc w:val="both"/>
      </w:pPr>
      <w:r w:rsidRPr="00D67531">
        <w:t>Учет опыта учащихся в родном языке и развитие когнитивных способностей учащихся.</w:t>
      </w:r>
      <w:r w:rsidRPr="00D67531">
        <w:rPr>
          <w:b/>
        </w:rPr>
        <w:t xml:space="preserve"> </w:t>
      </w:r>
      <w:r w:rsidRPr="00D67531">
        <w:t>Это подразумевает сравнение и сопоставление двух языков на разных уровнях: языковом, речевом, социокультурном.</w:t>
      </w:r>
    </w:p>
    <w:p w:rsidR="00A5662A" w:rsidRPr="00D67531" w:rsidRDefault="00A5662A" w:rsidP="008316F2">
      <w:pPr>
        <w:pStyle w:val="ab"/>
        <w:numPr>
          <w:ilvl w:val="0"/>
          <w:numId w:val="7"/>
        </w:numPr>
        <w:spacing w:before="0" w:beforeAutospacing="0" w:after="0" w:afterAutospacing="0"/>
        <w:ind w:left="709"/>
        <w:jc w:val="both"/>
      </w:pPr>
      <w:r w:rsidRPr="00D67531">
        <w:t>Широкое использование современных технологий обучения.</w:t>
      </w:r>
    </w:p>
    <w:p w:rsidR="00A5662A" w:rsidRPr="00D67531" w:rsidRDefault="00A5662A" w:rsidP="00990461">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p>
    <w:p w:rsidR="00990461" w:rsidRPr="00D67531" w:rsidRDefault="00990461" w:rsidP="003049A1">
      <w:pPr>
        <w:autoSpaceDE w:val="0"/>
        <w:autoSpaceDN w:val="0"/>
        <w:adjustRightInd w:val="0"/>
        <w:spacing w:after="0" w:line="240" w:lineRule="auto"/>
        <w:ind w:firstLine="708"/>
        <w:jc w:val="center"/>
        <w:rPr>
          <w:rFonts w:ascii="Times New Roman" w:eastAsia="Times New Roman" w:hAnsi="Times New Roman" w:cs="Times New Roman"/>
          <w:bCs/>
          <w:iCs/>
          <w:sz w:val="24"/>
          <w:szCs w:val="24"/>
          <w:lang w:eastAsia="ru-RU"/>
        </w:rPr>
      </w:pPr>
      <w:r w:rsidRPr="00D67531">
        <w:rPr>
          <w:rFonts w:ascii="Times New Roman" w:eastAsiaTheme="minorEastAsia" w:hAnsi="Times New Roman" w:cs="Times New Roman"/>
          <w:b/>
          <w:sz w:val="24"/>
          <w:szCs w:val="24"/>
          <w:lang w:eastAsia="ru-RU"/>
        </w:rPr>
        <w:t>Место предмета иностранный язык в базисном учебном плане</w:t>
      </w:r>
    </w:p>
    <w:p w:rsidR="00990461" w:rsidRPr="00D67531" w:rsidRDefault="00990461" w:rsidP="00990461">
      <w:pPr>
        <w:spacing w:after="0" w:line="240" w:lineRule="auto"/>
        <w:ind w:right="-222" w:firstLine="708"/>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w:t>
      </w:r>
    </w:p>
    <w:p w:rsidR="00990461" w:rsidRPr="00D67531" w:rsidRDefault="00990461" w:rsidP="00990461">
      <w:pPr>
        <w:spacing w:after="0" w:line="240" w:lineRule="auto"/>
        <w:ind w:right="-222"/>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- 105 часов для обязательного изучения учебного предмета на этапе основного (общего) образования из расчета 3-х учебных часов в неделю.</w:t>
      </w:r>
    </w:p>
    <w:p w:rsidR="00990461" w:rsidRPr="00D67531" w:rsidRDefault="00990461" w:rsidP="00820A2E">
      <w:pPr>
        <w:spacing w:after="0" w:line="240" w:lineRule="auto"/>
        <w:jc w:val="center"/>
        <w:rPr>
          <w:rFonts w:ascii="Times New Roman" w:eastAsia="Times New Roman" w:hAnsi="Times New Roman" w:cs="Times New Roman"/>
          <w:b/>
          <w:bCs/>
          <w:sz w:val="24"/>
          <w:szCs w:val="24"/>
          <w:lang w:eastAsia="ru-RU"/>
        </w:rPr>
      </w:pPr>
    </w:p>
    <w:p w:rsidR="00990461" w:rsidRPr="00D67531" w:rsidRDefault="00990461" w:rsidP="00820A2E">
      <w:pPr>
        <w:spacing w:after="0" w:line="240" w:lineRule="auto"/>
        <w:jc w:val="center"/>
        <w:rPr>
          <w:rFonts w:ascii="Times New Roman" w:eastAsia="Times New Roman" w:hAnsi="Times New Roman" w:cs="Times New Roman"/>
          <w:b/>
          <w:bCs/>
          <w:sz w:val="24"/>
          <w:szCs w:val="24"/>
          <w:lang w:eastAsia="ru-RU"/>
        </w:rPr>
      </w:pPr>
      <w:r w:rsidRPr="00D67531">
        <w:rPr>
          <w:rFonts w:ascii="Times New Roman" w:hAnsi="Times New Roman" w:cs="Times New Roman"/>
          <w:b/>
          <w:bCs/>
          <w:sz w:val="24"/>
          <w:szCs w:val="24"/>
        </w:rPr>
        <w:t>Общая характеристика учебного предмета</w:t>
      </w:r>
    </w:p>
    <w:p w:rsidR="00990461" w:rsidRPr="00D67531" w:rsidRDefault="00990461" w:rsidP="00990461">
      <w:pPr>
        <w:spacing w:after="0" w:line="240" w:lineRule="auto"/>
        <w:ind w:firstLine="708"/>
        <w:jc w:val="both"/>
        <w:rPr>
          <w:rFonts w:ascii="Times New Roman" w:hAnsi="Times New Roman" w:cs="Times New Roman"/>
          <w:sz w:val="24"/>
          <w:szCs w:val="24"/>
          <w:lang w:bidi="en-US"/>
        </w:rPr>
      </w:pPr>
      <w:r w:rsidRPr="00D67531">
        <w:rPr>
          <w:rFonts w:ascii="Times New Roman" w:hAnsi="Times New Roman" w:cs="Times New Roman"/>
          <w:sz w:val="24"/>
          <w:szCs w:val="24"/>
          <w:lang w:bidi="en-US"/>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характеризуется </w:t>
      </w:r>
    </w:p>
    <w:p w:rsidR="00990461" w:rsidRPr="00D67531" w:rsidRDefault="00990461" w:rsidP="00990461">
      <w:pPr>
        <w:spacing w:after="0" w:line="240" w:lineRule="auto"/>
        <w:jc w:val="both"/>
        <w:rPr>
          <w:rFonts w:ascii="Times New Roman" w:hAnsi="Times New Roman" w:cs="Times New Roman"/>
          <w:sz w:val="24"/>
          <w:szCs w:val="24"/>
          <w:lang w:bidi="en-US"/>
        </w:rPr>
      </w:pPr>
      <w:proofErr w:type="spellStart"/>
      <w:r w:rsidRPr="00D67531">
        <w:rPr>
          <w:rFonts w:ascii="Times New Roman" w:hAnsi="Times New Roman" w:cs="Times New Roman"/>
          <w:sz w:val="24"/>
          <w:szCs w:val="24"/>
          <w:u w:val="single"/>
          <w:lang w:bidi="en-US"/>
        </w:rPr>
        <w:t>межпредметностью</w:t>
      </w:r>
      <w:proofErr w:type="spellEnd"/>
      <w:r w:rsidRPr="00D67531">
        <w:rPr>
          <w:rFonts w:ascii="Times New Roman" w:hAnsi="Times New Roman" w:cs="Times New Roman"/>
          <w:sz w:val="24"/>
          <w:szCs w:val="24"/>
          <w:u w:val="single"/>
          <w:lang w:bidi="en-US"/>
        </w:rPr>
        <w:t xml:space="preserve"> </w:t>
      </w:r>
      <w:r w:rsidRPr="00D67531">
        <w:rPr>
          <w:rFonts w:ascii="Times New Roman" w:hAnsi="Times New Roman" w:cs="Times New Roman"/>
          <w:sz w:val="24"/>
          <w:szCs w:val="24"/>
          <w:lang w:bidi="en-US"/>
        </w:rPr>
        <w:t xml:space="preserve">(содержанием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roofErr w:type="spellStart"/>
      <w:r w:rsidRPr="00D67531">
        <w:rPr>
          <w:rFonts w:ascii="Times New Roman" w:hAnsi="Times New Roman" w:cs="Times New Roman"/>
          <w:sz w:val="24"/>
          <w:szCs w:val="24"/>
          <w:u w:val="single"/>
          <w:lang w:bidi="en-US"/>
        </w:rPr>
        <w:t>многоуровневостью</w:t>
      </w:r>
      <w:proofErr w:type="spellEnd"/>
      <w:r w:rsidRPr="00D67531">
        <w:rPr>
          <w:rFonts w:ascii="Times New Roman" w:hAnsi="Times New Roman" w:cs="Times New Roman"/>
          <w:sz w:val="24"/>
          <w:szCs w:val="24"/>
          <w:lang w:bidi="en-US"/>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990461" w:rsidRPr="00D67531" w:rsidRDefault="00990461" w:rsidP="00990461">
      <w:pPr>
        <w:spacing w:after="0" w:line="240" w:lineRule="auto"/>
        <w:jc w:val="both"/>
        <w:rPr>
          <w:rFonts w:ascii="Times New Roman" w:hAnsi="Times New Roman" w:cs="Times New Roman"/>
          <w:sz w:val="24"/>
          <w:szCs w:val="24"/>
          <w:lang w:bidi="en-US"/>
        </w:rPr>
      </w:pPr>
      <w:proofErr w:type="spellStart"/>
      <w:r w:rsidRPr="00D67531">
        <w:rPr>
          <w:rFonts w:ascii="Times New Roman" w:hAnsi="Times New Roman" w:cs="Times New Roman"/>
          <w:sz w:val="24"/>
          <w:szCs w:val="24"/>
          <w:u w:val="single"/>
          <w:lang w:bidi="en-US"/>
        </w:rPr>
        <w:lastRenderedPageBreak/>
        <w:t>полифункциональностью</w:t>
      </w:r>
      <w:proofErr w:type="spellEnd"/>
      <w:r w:rsidRPr="00D67531">
        <w:rPr>
          <w:rFonts w:ascii="Times New Roman" w:hAnsi="Times New Roman" w:cs="Times New Roman"/>
          <w:sz w:val="24"/>
          <w:szCs w:val="24"/>
          <w:lang w:bidi="en-US"/>
        </w:rPr>
        <w:t xml:space="preserve"> (может выступать как цель обучения и как средство приобретения сведений в самых различных областях знания).</w:t>
      </w:r>
    </w:p>
    <w:p w:rsidR="00990461" w:rsidRPr="00D67531" w:rsidRDefault="00990461" w:rsidP="00EA1F97">
      <w:pPr>
        <w:spacing w:after="0" w:line="240" w:lineRule="auto"/>
        <w:jc w:val="both"/>
        <w:rPr>
          <w:rFonts w:ascii="Times New Roman" w:hAnsi="Times New Roman" w:cs="Times New Roman"/>
          <w:sz w:val="24"/>
          <w:szCs w:val="24"/>
          <w:lang w:bidi="en-US"/>
        </w:rPr>
      </w:pPr>
      <w:r w:rsidRPr="00D67531">
        <w:rPr>
          <w:rFonts w:ascii="Times New Roman" w:hAnsi="Times New Roman" w:cs="Times New Roman"/>
          <w:sz w:val="24"/>
          <w:szCs w:val="24"/>
          <w:lang w:bidi="en-US"/>
        </w:rPr>
        <w:t xml:space="preserve">       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D67531">
        <w:rPr>
          <w:rFonts w:ascii="Times New Roman" w:hAnsi="Times New Roman" w:cs="Times New Roman"/>
          <w:sz w:val="24"/>
          <w:szCs w:val="24"/>
          <w:lang w:bidi="en-US"/>
        </w:rPr>
        <w:t>полиязычного</w:t>
      </w:r>
      <w:proofErr w:type="spellEnd"/>
      <w:r w:rsidRPr="00D67531">
        <w:rPr>
          <w:rFonts w:ascii="Times New Roman" w:hAnsi="Times New Roman" w:cs="Times New Roman"/>
          <w:sz w:val="24"/>
          <w:szCs w:val="24"/>
          <w:lang w:bidi="en-US"/>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Рабочая программа нацелена на реализацию личностно-ориентированного, коммуникативно-когнитивного, социокультурного </w:t>
      </w:r>
      <w:proofErr w:type="spellStart"/>
      <w:r w:rsidRPr="00D67531">
        <w:rPr>
          <w:rFonts w:ascii="Times New Roman" w:hAnsi="Times New Roman" w:cs="Times New Roman"/>
          <w:sz w:val="24"/>
          <w:szCs w:val="24"/>
          <w:lang w:bidi="en-US"/>
        </w:rPr>
        <w:t>деятельностного</w:t>
      </w:r>
      <w:proofErr w:type="spellEnd"/>
      <w:r w:rsidRPr="00D67531">
        <w:rPr>
          <w:rFonts w:ascii="Times New Roman" w:hAnsi="Times New Roman" w:cs="Times New Roman"/>
          <w:sz w:val="24"/>
          <w:szCs w:val="24"/>
          <w:lang w:bidi="en-US"/>
        </w:rPr>
        <w:t xml:space="preserve">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общение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D67531">
        <w:rPr>
          <w:rFonts w:ascii="Times New Roman" w:hAnsi="Times New Roman" w:cs="Times New Roman"/>
          <w:sz w:val="24"/>
          <w:szCs w:val="24"/>
          <w:lang w:bidi="en-US"/>
        </w:rPr>
        <w:t>культуроведческую</w:t>
      </w:r>
      <w:proofErr w:type="spellEnd"/>
      <w:r w:rsidRPr="00D67531">
        <w:rPr>
          <w:rFonts w:ascii="Times New Roman" w:hAnsi="Times New Roman" w:cs="Times New Roman"/>
          <w:sz w:val="24"/>
          <w:szCs w:val="24"/>
          <w:lang w:bidi="en-US"/>
        </w:rPr>
        <w:t xml:space="preserve"> направленность обучения, приобщение школьников к культуре страны/стран изучаемого языка.</w:t>
      </w:r>
    </w:p>
    <w:p w:rsidR="008E4121" w:rsidRPr="00D67531" w:rsidRDefault="00990461" w:rsidP="00EA1F97">
      <w:pPr>
        <w:shd w:val="clear" w:color="auto" w:fill="FFFFFF"/>
        <w:spacing w:after="0" w:line="240" w:lineRule="auto"/>
        <w:ind w:right="-222"/>
        <w:jc w:val="both"/>
        <w:outlineLvl w:val="0"/>
        <w:rPr>
          <w:rFonts w:ascii="Times New Roman" w:eastAsiaTheme="minorEastAsia" w:hAnsi="Times New Roman" w:cs="Times New Roman"/>
          <w:b/>
          <w:sz w:val="24"/>
          <w:szCs w:val="24"/>
          <w:lang w:eastAsia="ru-RU"/>
        </w:rPr>
      </w:pPr>
      <w:r w:rsidRPr="00D67531">
        <w:rPr>
          <w:rFonts w:ascii="Times New Roman" w:eastAsiaTheme="minorEastAsia" w:hAnsi="Times New Roman" w:cs="Times New Roman"/>
          <w:b/>
          <w:sz w:val="24"/>
          <w:szCs w:val="24"/>
          <w:lang w:eastAsia="ru-RU"/>
        </w:rPr>
        <w:t xml:space="preserve">                                                           </w:t>
      </w:r>
    </w:p>
    <w:p w:rsidR="00990461" w:rsidRPr="00D67531" w:rsidRDefault="00990461" w:rsidP="00EA1F97">
      <w:pPr>
        <w:shd w:val="clear" w:color="auto" w:fill="FFFFFF"/>
        <w:spacing w:after="0" w:line="240" w:lineRule="auto"/>
        <w:ind w:right="-222"/>
        <w:jc w:val="center"/>
        <w:outlineLvl w:val="0"/>
        <w:rPr>
          <w:rFonts w:ascii="Times New Roman" w:eastAsia="Times New Roman" w:hAnsi="Times New Roman" w:cs="Times New Roman"/>
          <w:b/>
          <w:bCs/>
          <w:iCs/>
          <w:sz w:val="24"/>
          <w:szCs w:val="24"/>
          <w:lang w:eastAsia="ru-RU"/>
        </w:rPr>
      </w:pPr>
      <w:r w:rsidRPr="00D67531">
        <w:rPr>
          <w:rFonts w:ascii="Times New Roman" w:eastAsiaTheme="minorEastAsia" w:hAnsi="Times New Roman" w:cs="Times New Roman"/>
          <w:b/>
          <w:sz w:val="24"/>
          <w:szCs w:val="24"/>
          <w:lang w:eastAsia="ru-RU"/>
        </w:rPr>
        <w:t>Ц</w:t>
      </w:r>
      <w:r w:rsidRPr="00D67531">
        <w:rPr>
          <w:rFonts w:ascii="Times New Roman" w:eastAsia="Times New Roman" w:hAnsi="Times New Roman" w:cs="Times New Roman"/>
          <w:b/>
          <w:bCs/>
          <w:iCs/>
          <w:sz w:val="24"/>
          <w:szCs w:val="24"/>
          <w:lang w:eastAsia="ru-RU"/>
        </w:rPr>
        <w:t>ель и задачи курса</w:t>
      </w:r>
    </w:p>
    <w:p w:rsidR="00990461" w:rsidRPr="00D67531" w:rsidRDefault="00990461" w:rsidP="00EA1F97">
      <w:pPr>
        <w:spacing w:after="0" w:line="240" w:lineRule="auto"/>
        <w:ind w:firstLine="708"/>
        <w:jc w:val="both"/>
        <w:rPr>
          <w:rFonts w:ascii="Times New Roman" w:eastAsia="Times New Roman" w:hAnsi="Times New Roman" w:cs="Times New Roman"/>
          <w:sz w:val="24"/>
          <w:szCs w:val="24"/>
          <w:lang w:bidi="en-US"/>
        </w:rPr>
      </w:pPr>
      <w:r w:rsidRPr="00D67531">
        <w:rPr>
          <w:rFonts w:ascii="Times New Roman" w:eastAsia="Times New Roman" w:hAnsi="Times New Roman" w:cs="Times New Roman"/>
          <w:sz w:val="24"/>
          <w:szCs w:val="24"/>
          <w:lang w:bidi="en-US"/>
        </w:rPr>
        <w:t>Изучение английского языка в 7 классе школы направлено на достижение следующих целей и задач:</w:t>
      </w:r>
    </w:p>
    <w:p w:rsidR="00990461" w:rsidRPr="00D67531" w:rsidRDefault="00990461" w:rsidP="00990461">
      <w:pPr>
        <w:spacing w:after="0" w:line="240" w:lineRule="auto"/>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b/>
          <w:bCs/>
          <w:sz w:val="24"/>
          <w:szCs w:val="24"/>
          <w:lang w:eastAsia="ru-RU" w:bidi="he-IL"/>
        </w:rPr>
        <w:t>1.</w:t>
      </w:r>
      <w:r w:rsidRPr="00D67531">
        <w:rPr>
          <w:rFonts w:ascii="Times New Roman" w:eastAsia="Times New Roman" w:hAnsi="Times New Roman" w:cs="Times New Roman"/>
          <w:sz w:val="24"/>
          <w:szCs w:val="24"/>
          <w:lang w:eastAsia="ru-RU" w:bidi="he-IL"/>
        </w:rPr>
        <w:t xml:space="preserve"> </w:t>
      </w:r>
      <w:r w:rsidRPr="00D67531">
        <w:rPr>
          <w:rFonts w:ascii="Times New Roman" w:eastAsia="Times New Roman" w:hAnsi="Times New Roman" w:cs="Times New Roman"/>
          <w:b/>
          <w:sz w:val="24"/>
          <w:szCs w:val="24"/>
          <w:lang w:eastAsia="ru-RU" w:bidi="he-IL"/>
        </w:rPr>
        <w:t>развитие</w:t>
      </w:r>
      <w:r w:rsidRPr="00D67531">
        <w:rPr>
          <w:rFonts w:ascii="Times New Roman" w:eastAsia="Times New Roman" w:hAnsi="Times New Roman" w:cs="Times New Roman"/>
          <w:b/>
          <w:bCs/>
          <w:sz w:val="24"/>
          <w:szCs w:val="24"/>
          <w:lang w:eastAsia="ru-RU" w:bidi="he-IL"/>
        </w:rPr>
        <w:t xml:space="preserve"> </w:t>
      </w:r>
      <w:r w:rsidRPr="00D67531">
        <w:rPr>
          <w:rFonts w:ascii="Times New Roman" w:eastAsia="Times New Roman" w:hAnsi="Times New Roman" w:cs="Times New Roman"/>
          <w:bCs/>
          <w:sz w:val="24"/>
          <w:szCs w:val="24"/>
          <w:lang w:eastAsia="ru-RU" w:bidi="he-IL"/>
        </w:rPr>
        <w:t xml:space="preserve">иноязычной </w:t>
      </w:r>
      <w:r w:rsidRPr="00D67531">
        <w:rPr>
          <w:rFonts w:ascii="Times New Roman" w:eastAsia="Times New Roman" w:hAnsi="Times New Roman" w:cs="Times New Roman"/>
          <w:b/>
          <w:bCs/>
          <w:sz w:val="24"/>
          <w:szCs w:val="24"/>
          <w:lang w:eastAsia="ru-RU" w:bidi="he-IL"/>
        </w:rPr>
        <w:t>коммуникативной компетенции,</w:t>
      </w:r>
      <w:r w:rsidRPr="00D67531">
        <w:rPr>
          <w:rFonts w:ascii="Times New Roman" w:eastAsia="Times New Roman" w:hAnsi="Times New Roman" w:cs="Times New Roman"/>
          <w:sz w:val="24"/>
          <w:szCs w:val="24"/>
          <w:lang w:eastAsia="ru-RU" w:bidi="he-IL"/>
        </w:rPr>
        <w:t xml:space="preserve"> (т.е. способности и готовности осуществлять иноязычное межличностное и межкультурное общение с носителями языка) в совокупности с её составляющими:</w:t>
      </w:r>
    </w:p>
    <w:p w:rsidR="00990461" w:rsidRPr="00D67531" w:rsidRDefault="00990461" w:rsidP="008316F2">
      <w:pPr>
        <w:numPr>
          <w:ilvl w:val="0"/>
          <w:numId w:val="6"/>
        </w:numPr>
        <w:tabs>
          <w:tab w:val="left" w:pos="567"/>
        </w:tabs>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b/>
          <w:bCs/>
          <w:sz w:val="24"/>
          <w:szCs w:val="24"/>
          <w:lang w:eastAsia="ru-RU" w:bidi="he-IL"/>
        </w:rPr>
        <w:t xml:space="preserve"> речевая компетенция</w:t>
      </w:r>
      <w:r w:rsidRPr="00D67531">
        <w:rPr>
          <w:rFonts w:ascii="Times New Roman" w:eastAsia="Times New Roman" w:hAnsi="Times New Roman" w:cs="Times New Roman"/>
          <w:sz w:val="24"/>
          <w:szCs w:val="24"/>
          <w:lang w:eastAsia="ru-RU" w:bidi="he-IL"/>
        </w:rPr>
        <w:t xml:space="preserve"> – развитие коммуникативных умений в основных видах речевой деятельности (говорении, </w:t>
      </w:r>
      <w:proofErr w:type="spellStart"/>
      <w:r w:rsidRPr="00D67531">
        <w:rPr>
          <w:rFonts w:ascii="Times New Roman" w:eastAsia="Times New Roman" w:hAnsi="Times New Roman" w:cs="Times New Roman"/>
          <w:sz w:val="24"/>
          <w:szCs w:val="24"/>
          <w:lang w:eastAsia="ru-RU" w:bidi="he-IL"/>
        </w:rPr>
        <w:t>аудировании</w:t>
      </w:r>
      <w:proofErr w:type="spellEnd"/>
      <w:r w:rsidRPr="00D67531">
        <w:rPr>
          <w:rFonts w:ascii="Times New Roman" w:eastAsia="Times New Roman" w:hAnsi="Times New Roman" w:cs="Times New Roman"/>
          <w:sz w:val="24"/>
          <w:szCs w:val="24"/>
          <w:lang w:eastAsia="ru-RU" w:bidi="he-IL"/>
        </w:rPr>
        <w:t>, чтении, письме);</w:t>
      </w:r>
    </w:p>
    <w:p w:rsidR="00990461" w:rsidRPr="00D67531" w:rsidRDefault="00990461" w:rsidP="008316F2">
      <w:pPr>
        <w:numPr>
          <w:ilvl w:val="0"/>
          <w:numId w:val="6"/>
        </w:numPr>
        <w:tabs>
          <w:tab w:val="left" w:pos="0"/>
        </w:tabs>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b/>
          <w:bCs/>
          <w:sz w:val="24"/>
          <w:szCs w:val="24"/>
          <w:lang w:eastAsia="ru-RU" w:bidi="he-IL"/>
        </w:rPr>
        <w:t>языковая компетенция</w:t>
      </w:r>
      <w:r w:rsidRPr="00D67531">
        <w:rPr>
          <w:rFonts w:ascii="Times New Roman" w:eastAsia="Times New Roman" w:hAnsi="Times New Roman" w:cs="Times New Roman"/>
          <w:sz w:val="24"/>
          <w:szCs w:val="24"/>
          <w:lang w:eastAsia="ru-RU" w:bidi="he-IL"/>
        </w:rPr>
        <w:t xml:space="preserve"> – овладение новыми языковыми средствами (фонетическими, орфографическими, лексическими, грамматическими); в соответствии с темами и ситуациями общения, отобранными для основной школы; освоение знаний о языковых явлениях английского языка, разных способах выражения мысли в родном и изучаемом языке;</w:t>
      </w:r>
    </w:p>
    <w:p w:rsidR="00990461" w:rsidRPr="00D67531" w:rsidRDefault="00990461" w:rsidP="008316F2">
      <w:pPr>
        <w:numPr>
          <w:ilvl w:val="0"/>
          <w:numId w:val="6"/>
        </w:numPr>
        <w:tabs>
          <w:tab w:val="left" w:pos="567"/>
        </w:tabs>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b/>
          <w:bCs/>
          <w:sz w:val="24"/>
          <w:szCs w:val="24"/>
          <w:lang w:eastAsia="ru-RU" w:bidi="he-IL"/>
        </w:rPr>
        <w:t>социокультурная</w:t>
      </w:r>
      <w:r w:rsidRPr="00D67531">
        <w:rPr>
          <w:rFonts w:ascii="Times New Roman" w:eastAsia="Times New Roman" w:hAnsi="Times New Roman" w:cs="Times New Roman"/>
          <w:bCs/>
          <w:sz w:val="24"/>
          <w:szCs w:val="24"/>
          <w:lang w:eastAsia="ru-RU" w:bidi="he-IL"/>
        </w:rPr>
        <w:t>\</w:t>
      </w:r>
      <w:r w:rsidRPr="00D67531">
        <w:rPr>
          <w:rFonts w:ascii="Times New Roman" w:eastAsia="Times New Roman" w:hAnsi="Times New Roman" w:cs="Times New Roman"/>
          <w:b/>
          <w:bCs/>
          <w:sz w:val="24"/>
          <w:szCs w:val="24"/>
          <w:lang w:eastAsia="ru-RU" w:bidi="he-IL"/>
        </w:rPr>
        <w:t>межкультурная компетенция</w:t>
      </w:r>
      <w:r w:rsidRPr="00D67531">
        <w:rPr>
          <w:rFonts w:ascii="Times New Roman" w:eastAsia="Times New Roman" w:hAnsi="Times New Roman" w:cs="Times New Roman"/>
          <w:sz w:val="24"/>
          <w:szCs w:val="24"/>
          <w:lang w:eastAsia="ru-RU" w:bidi="he-IL"/>
        </w:rPr>
        <w:t xml:space="preserve">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7 класса; формирование умения представлять свою страну, ее культуру в условиях иноязычного межкультурного общения;</w:t>
      </w:r>
    </w:p>
    <w:p w:rsidR="00990461" w:rsidRPr="00D67531" w:rsidRDefault="00990461" w:rsidP="008316F2">
      <w:pPr>
        <w:numPr>
          <w:ilvl w:val="0"/>
          <w:numId w:val="6"/>
        </w:numPr>
        <w:tabs>
          <w:tab w:val="left" w:pos="567"/>
        </w:tabs>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b/>
          <w:bCs/>
          <w:sz w:val="24"/>
          <w:szCs w:val="24"/>
          <w:lang w:eastAsia="ru-RU" w:bidi="he-IL"/>
        </w:rPr>
        <w:t>компенсаторная компетенция</w:t>
      </w:r>
      <w:r w:rsidRPr="00D67531">
        <w:rPr>
          <w:rFonts w:ascii="Times New Roman" w:eastAsia="Times New Roman" w:hAnsi="Times New Roman" w:cs="Times New Roman"/>
          <w:sz w:val="24"/>
          <w:szCs w:val="24"/>
          <w:lang w:eastAsia="ru-RU" w:bidi="he-IL"/>
        </w:rPr>
        <w:t xml:space="preserve"> – развитие умений выходить из положения в условиях дефицита языковых сре</w:t>
      </w:r>
      <w:proofErr w:type="gramStart"/>
      <w:r w:rsidRPr="00D67531">
        <w:rPr>
          <w:rFonts w:ascii="Times New Roman" w:eastAsia="Times New Roman" w:hAnsi="Times New Roman" w:cs="Times New Roman"/>
          <w:sz w:val="24"/>
          <w:szCs w:val="24"/>
          <w:lang w:eastAsia="ru-RU" w:bidi="he-IL"/>
        </w:rPr>
        <w:t>дств пр</w:t>
      </w:r>
      <w:proofErr w:type="gramEnd"/>
      <w:r w:rsidRPr="00D67531">
        <w:rPr>
          <w:rFonts w:ascii="Times New Roman" w:eastAsia="Times New Roman" w:hAnsi="Times New Roman" w:cs="Times New Roman"/>
          <w:sz w:val="24"/>
          <w:szCs w:val="24"/>
          <w:lang w:eastAsia="ru-RU" w:bidi="he-IL"/>
        </w:rPr>
        <w:t>и получении и передаче информации;</w:t>
      </w:r>
    </w:p>
    <w:p w:rsidR="00990461" w:rsidRPr="00D67531" w:rsidRDefault="00990461" w:rsidP="008316F2">
      <w:pPr>
        <w:numPr>
          <w:ilvl w:val="0"/>
          <w:numId w:val="6"/>
        </w:numPr>
        <w:tabs>
          <w:tab w:val="left" w:pos="567"/>
        </w:tabs>
        <w:spacing w:after="0" w:line="240" w:lineRule="auto"/>
        <w:ind w:left="0" w:firstLine="426"/>
        <w:jc w:val="both"/>
        <w:rPr>
          <w:rFonts w:ascii="Times New Roman" w:eastAsia="Times New Roman" w:hAnsi="Times New Roman" w:cs="Times New Roman"/>
          <w:sz w:val="24"/>
          <w:szCs w:val="24"/>
          <w:lang w:eastAsia="ru-RU" w:bidi="he-IL"/>
        </w:rPr>
      </w:pPr>
      <w:proofErr w:type="gramStart"/>
      <w:r w:rsidRPr="00D67531">
        <w:rPr>
          <w:rFonts w:ascii="Times New Roman" w:eastAsia="Times New Roman" w:hAnsi="Times New Roman" w:cs="Times New Roman"/>
          <w:b/>
          <w:bCs/>
          <w:sz w:val="24"/>
          <w:szCs w:val="24"/>
          <w:lang w:eastAsia="ru-RU" w:bidi="he-IL"/>
        </w:rPr>
        <w:t>учебно-</w:t>
      </w:r>
      <w:proofErr w:type="spellStart"/>
      <w:r w:rsidRPr="00D67531">
        <w:rPr>
          <w:rFonts w:ascii="Times New Roman" w:eastAsia="Times New Roman" w:hAnsi="Times New Roman" w:cs="Times New Roman"/>
          <w:b/>
          <w:bCs/>
          <w:sz w:val="24"/>
          <w:szCs w:val="24"/>
          <w:lang w:eastAsia="ru-RU" w:bidi="he-IL"/>
        </w:rPr>
        <w:t>познавательнная</w:t>
      </w:r>
      <w:proofErr w:type="spellEnd"/>
      <w:r w:rsidRPr="00D67531">
        <w:rPr>
          <w:rFonts w:ascii="Times New Roman" w:eastAsia="Times New Roman" w:hAnsi="Times New Roman" w:cs="Times New Roman"/>
          <w:b/>
          <w:bCs/>
          <w:sz w:val="24"/>
          <w:szCs w:val="24"/>
          <w:lang w:eastAsia="ru-RU" w:bidi="he-IL"/>
        </w:rPr>
        <w:t xml:space="preserve"> компетенция </w:t>
      </w:r>
      <w:r w:rsidRPr="00D67531">
        <w:rPr>
          <w:rFonts w:ascii="Times New Roman" w:eastAsia="Times New Roman" w:hAnsi="Times New Roman" w:cs="Times New Roman"/>
          <w:sz w:val="24"/>
          <w:szCs w:val="24"/>
          <w:lang w:eastAsia="ru-RU" w:bidi="he-IL"/>
        </w:rPr>
        <w:t>– дальнейшее развитие общих и специальных учебных умений, универсальных способов деятельности;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roofErr w:type="gramEnd"/>
    </w:p>
    <w:p w:rsidR="00990461" w:rsidRPr="00D67531" w:rsidRDefault="00990461" w:rsidP="00990461">
      <w:pPr>
        <w:spacing w:after="0" w:line="240" w:lineRule="auto"/>
        <w:jc w:val="both"/>
        <w:rPr>
          <w:rFonts w:ascii="Times New Roman" w:eastAsia="Times New Roman" w:hAnsi="Times New Roman" w:cs="Times New Roman"/>
          <w:bCs/>
          <w:sz w:val="24"/>
          <w:szCs w:val="24"/>
          <w:lang w:eastAsia="ru-RU" w:bidi="he-IL"/>
        </w:rPr>
      </w:pPr>
      <w:r w:rsidRPr="00D67531">
        <w:rPr>
          <w:rFonts w:ascii="Times New Roman" w:eastAsia="Times New Roman" w:hAnsi="Times New Roman" w:cs="Times New Roman"/>
          <w:b/>
          <w:bCs/>
          <w:sz w:val="24"/>
          <w:szCs w:val="24"/>
          <w:lang w:eastAsia="ru-RU" w:bidi="he-IL"/>
        </w:rPr>
        <w:t xml:space="preserve">2. Развитие </w:t>
      </w:r>
      <w:r w:rsidRPr="00D67531">
        <w:rPr>
          <w:rFonts w:ascii="Times New Roman" w:eastAsia="Times New Roman" w:hAnsi="Times New Roman" w:cs="Times New Roman"/>
          <w:bCs/>
          <w:sz w:val="24"/>
          <w:szCs w:val="24"/>
          <w:lang w:eastAsia="ru-RU" w:bidi="he-IL"/>
        </w:rPr>
        <w:t>личности учащихся посредствам реализации воспитательного потенциала иностранного языка:</w:t>
      </w:r>
    </w:p>
    <w:p w:rsidR="00990461" w:rsidRPr="00D67531" w:rsidRDefault="00990461" w:rsidP="008316F2">
      <w:pPr>
        <w:numPr>
          <w:ilvl w:val="0"/>
          <w:numId w:val="5"/>
        </w:numPr>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sz w:val="24"/>
          <w:szCs w:val="24"/>
          <w:lang w:eastAsia="ru-RU" w:bidi="he-IL"/>
        </w:rPr>
        <w:t>формирования у учащихся потребности изучения иностранного языка и овладения им как средством общения, познания,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как средства общения и познания в современном мире;</w:t>
      </w:r>
    </w:p>
    <w:p w:rsidR="00990461" w:rsidRPr="00D67531" w:rsidRDefault="00990461" w:rsidP="008316F2">
      <w:pPr>
        <w:numPr>
          <w:ilvl w:val="0"/>
          <w:numId w:val="5"/>
        </w:numPr>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sz w:val="24"/>
          <w:szCs w:val="24"/>
          <w:lang w:eastAsia="ru-RU" w:bidi="he-IL"/>
        </w:rPr>
        <w:t>формирование общекультурной и этнической идентичности как составляющего гражданской идентичности личности; воспитание каче</w:t>
      </w:r>
      <w:proofErr w:type="gramStart"/>
      <w:r w:rsidRPr="00D67531">
        <w:rPr>
          <w:rFonts w:ascii="Times New Roman" w:eastAsia="Times New Roman" w:hAnsi="Times New Roman" w:cs="Times New Roman"/>
          <w:sz w:val="24"/>
          <w:szCs w:val="24"/>
          <w:lang w:eastAsia="ru-RU" w:bidi="he-IL"/>
        </w:rPr>
        <w:t>ств гр</w:t>
      </w:r>
      <w:proofErr w:type="gramEnd"/>
      <w:r w:rsidRPr="00D67531">
        <w:rPr>
          <w:rFonts w:ascii="Times New Roman" w:eastAsia="Times New Roman" w:hAnsi="Times New Roman" w:cs="Times New Roman"/>
          <w:sz w:val="24"/>
          <w:szCs w:val="24"/>
          <w:lang w:eastAsia="ru-RU" w:bidi="he-IL"/>
        </w:rPr>
        <w:t xml:space="preserve">ажданина, патриота; развитие национального </w:t>
      </w:r>
      <w:r w:rsidRPr="00D67531">
        <w:rPr>
          <w:rFonts w:ascii="Times New Roman" w:eastAsia="Times New Roman" w:hAnsi="Times New Roman" w:cs="Times New Roman"/>
          <w:sz w:val="24"/>
          <w:szCs w:val="24"/>
          <w:lang w:eastAsia="ru-RU" w:bidi="he-IL"/>
        </w:rPr>
        <w:lastRenderedPageBreak/>
        <w:t>самосознания, стремления к взаимопониманию между людьми разных сообществ, толерантного отношения к проявлениям иной культуры; лучшее осознание своей культуры;</w:t>
      </w:r>
    </w:p>
    <w:p w:rsidR="00990461" w:rsidRPr="00D67531" w:rsidRDefault="00990461" w:rsidP="008316F2">
      <w:pPr>
        <w:numPr>
          <w:ilvl w:val="0"/>
          <w:numId w:val="5"/>
        </w:numPr>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sz w:val="24"/>
          <w:szCs w:val="24"/>
          <w:lang w:eastAsia="ru-RU" w:bidi="he-IL"/>
        </w:rPr>
        <w:t>развитие стремления к овладению основами мировой культуры средствами иностранного языка;</w:t>
      </w:r>
    </w:p>
    <w:p w:rsidR="00990461" w:rsidRPr="00D67531" w:rsidRDefault="00990461" w:rsidP="00E91472">
      <w:pPr>
        <w:numPr>
          <w:ilvl w:val="0"/>
          <w:numId w:val="5"/>
        </w:numPr>
        <w:spacing w:after="0" w:line="240" w:lineRule="auto"/>
        <w:ind w:left="0" w:firstLine="426"/>
        <w:jc w:val="both"/>
        <w:rPr>
          <w:rFonts w:ascii="Times New Roman" w:eastAsia="Times New Roman" w:hAnsi="Times New Roman" w:cs="Times New Roman"/>
          <w:sz w:val="24"/>
          <w:szCs w:val="24"/>
          <w:lang w:eastAsia="ru-RU" w:bidi="he-IL"/>
        </w:rPr>
      </w:pPr>
      <w:r w:rsidRPr="00D67531">
        <w:rPr>
          <w:rFonts w:ascii="Times New Roman" w:eastAsia="Times New Roman" w:hAnsi="Times New Roman" w:cs="Times New Roman"/>
          <w:sz w:val="24"/>
          <w:szCs w:val="24"/>
          <w:lang w:eastAsia="ru-RU" w:bidi="he-IL"/>
        </w:rPr>
        <w:t>осознание необходимости вести здоровый образ жизни путем информирования об общественно признанных нормах поддержания здоровья и обсуждение необходимости отказа от вредных привычек.</w:t>
      </w:r>
    </w:p>
    <w:p w:rsidR="00E91472" w:rsidRDefault="00E91472" w:rsidP="00E91472">
      <w:pPr>
        <w:spacing w:after="0" w:line="240" w:lineRule="auto"/>
        <w:jc w:val="center"/>
        <w:rPr>
          <w:rFonts w:ascii="Times New Roman" w:eastAsia="Times New Roman" w:hAnsi="Times New Roman" w:cs="Times New Roman"/>
          <w:b/>
          <w:bCs/>
          <w:iCs/>
          <w:sz w:val="24"/>
          <w:szCs w:val="24"/>
          <w:lang w:eastAsia="ru-RU"/>
        </w:rPr>
      </w:pPr>
    </w:p>
    <w:p w:rsidR="008E4121" w:rsidRPr="00D67531" w:rsidRDefault="00990461" w:rsidP="00E91472">
      <w:pPr>
        <w:spacing w:after="0" w:line="240" w:lineRule="auto"/>
        <w:jc w:val="center"/>
        <w:rPr>
          <w:rFonts w:ascii="Times New Roman" w:eastAsia="Times New Roman" w:hAnsi="Times New Roman" w:cs="Times New Roman"/>
          <w:b/>
          <w:sz w:val="24"/>
          <w:szCs w:val="24"/>
          <w:lang w:eastAsia="ru-RU"/>
        </w:rPr>
      </w:pPr>
      <w:r w:rsidRPr="00D67531">
        <w:rPr>
          <w:rFonts w:ascii="Times New Roman" w:eastAsia="Times New Roman" w:hAnsi="Times New Roman" w:cs="Times New Roman"/>
          <w:b/>
          <w:bCs/>
          <w:iCs/>
          <w:sz w:val="24"/>
          <w:szCs w:val="24"/>
          <w:lang w:eastAsia="ru-RU"/>
        </w:rPr>
        <w:t xml:space="preserve">Требования к </w:t>
      </w:r>
      <w:r w:rsidRPr="00D67531">
        <w:rPr>
          <w:rFonts w:ascii="Times New Roman" w:eastAsia="Times New Roman" w:hAnsi="Times New Roman" w:cs="Times New Roman"/>
          <w:b/>
          <w:sz w:val="24"/>
          <w:szCs w:val="24"/>
          <w:lang w:eastAsia="ru-RU"/>
        </w:rPr>
        <w:t xml:space="preserve">уровню подготовки  </w:t>
      </w:r>
      <w:proofErr w:type="gramStart"/>
      <w:r w:rsidRPr="00D67531">
        <w:rPr>
          <w:rFonts w:ascii="Times New Roman" w:eastAsia="Times New Roman" w:hAnsi="Times New Roman" w:cs="Times New Roman"/>
          <w:b/>
          <w:sz w:val="24"/>
          <w:szCs w:val="24"/>
          <w:lang w:eastAsia="ru-RU"/>
        </w:rPr>
        <w:t>обучающихся</w:t>
      </w:r>
      <w:proofErr w:type="gramEnd"/>
      <w:r w:rsidR="008E4121" w:rsidRPr="00D67531">
        <w:rPr>
          <w:rFonts w:ascii="Times New Roman" w:eastAsia="Times New Roman" w:hAnsi="Times New Roman" w:cs="Times New Roman"/>
          <w:b/>
          <w:sz w:val="24"/>
          <w:szCs w:val="24"/>
          <w:lang w:eastAsia="ru-RU"/>
        </w:rPr>
        <w:t xml:space="preserve"> </w:t>
      </w:r>
    </w:p>
    <w:p w:rsidR="00827425" w:rsidRPr="00827425" w:rsidRDefault="00827425" w:rsidP="00E91472">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В результате изучения английского языка ученик 7 класса должен:</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b/>
          <w:sz w:val="24"/>
          <w:szCs w:val="24"/>
          <w:lang w:eastAsia="ru-RU"/>
        </w:rPr>
        <w:t>знать/понимать</w:t>
      </w:r>
      <w:r w:rsidRPr="00827425">
        <w:rPr>
          <w:rFonts w:ascii="Times New Roman" w:eastAsia="Times New Roman" w:hAnsi="Times New Roman" w:cs="Times New Roman"/>
          <w:sz w:val="24"/>
          <w:szCs w:val="24"/>
          <w:lang w:eastAsia="ru-RU"/>
        </w:rPr>
        <w:t>:</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основные значения изученных лексических единиц; основные способы словообразования;</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особенности структуры простых и сложных предложений; интонацию различных коммуникативных типов предложений;</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признаки изученных грамматических явлений;</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основные нормы речевого этикета;</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роль владения иностранными языками в современном мире, особенности образа жизни, быта, культуры стран изучаемого языка;</w:t>
      </w:r>
    </w:p>
    <w:p w:rsidR="00827425" w:rsidRPr="00827425" w:rsidRDefault="00827425" w:rsidP="00827425">
      <w:pPr>
        <w:spacing w:after="0" w:line="240" w:lineRule="auto"/>
        <w:rPr>
          <w:rFonts w:ascii="Times New Roman" w:eastAsia="Times New Roman" w:hAnsi="Times New Roman" w:cs="Times New Roman"/>
          <w:b/>
          <w:sz w:val="24"/>
          <w:szCs w:val="24"/>
          <w:lang w:eastAsia="ru-RU"/>
        </w:rPr>
      </w:pPr>
      <w:r w:rsidRPr="00827425">
        <w:rPr>
          <w:rFonts w:ascii="Times New Roman" w:eastAsia="Times New Roman" w:hAnsi="Times New Roman" w:cs="Times New Roman"/>
          <w:b/>
          <w:sz w:val="24"/>
          <w:szCs w:val="24"/>
          <w:lang w:eastAsia="ru-RU"/>
        </w:rPr>
        <w:t>уметь:</w:t>
      </w:r>
    </w:p>
    <w:p w:rsidR="00827425" w:rsidRPr="00827425" w:rsidRDefault="00827425" w:rsidP="00827425">
      <w:pPr>
        <w:spacing w:after="0" w:line="240" w:lineRule="auto"/>
        <w:rPr>
          <w:rFonts w:ascii="Times New Roman" w:eastAsia="Times New Roman" w:hAnsi="Times New Roman" w:cs="Times New Roman"/>
          <w:b/>
          <w:sz w:val="24"/>
          <w:szCs w:val="24"/>
          <w:lang w:eastAsia="ru-RU"/>
        </w:rPr>
      </w:pPr>
      <w:r w:rsidRPr="00827425">
        <w:rPr>
          <w:rFonts w:ascii="Times New Roman" w:eastAsia="Times New Roman" w:hAnsi="Times New Roman" w:cs="Times New Roman"/>
          <w:b/>
          <w:sz w:val="24"/>
          <w:szCs w:val="24"/>
          <w:lang w:eastAsia="ru-RU"/>
        </w:rPr>
        <w:t>говорение:</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начинать, вести/ поддерживать и заканчивать беседу в стандартных ситуациях общения;</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расспрашивать собеседника и отвечать на его вопросы, опираясь на изученную тематику;</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делать краткие сообщения по темам: взаимоотношения в семье, с друзьями; внешность; досуг и увлечения; переписка; школа и школьная жизнь; изучаемые предметы и отношение к ним; каникулы; родная страна и страна изучаемого языка; столицы и их достопримечательности;</w:t>
      </w:r>
    </w:p>
    <w:p w:rsidR="00827425" w:rsidRPr="00827425" w:rsidRDefault="00827425" w:rsidP="00827425">
      <w:pPr>
        <w:spacing w:after="0" w:line="240" w:lineRule="auto"/>
        <w:rPr>
          <w:rFonts w:ascii="Times New Roman" w:eastAsia="Times New Roman" w:hAnsi="Times New Roman" w:cs="Times New Roman"/>
          <w:b/>
          <w:sz w:val="24"/>
          <w:szCs w:val="24"/>
          <w:lang w:eastAsia="ru-RU"/>
        </w:rPr>
      </w:pPr>
      <w:proofErr w:type="spellStart"/>
      <w:r w:rsidRPr="00827425">
        <w:rPr>
          <w:rFonts w:ascii="Times New Roman" w:eastAsia="Times New Roman" w:hAnsi="Times New Roman" w:cs="Times New Roman"/>
          <w:b/>
          <w:sz w:val="24"/>
          <w:szCs w:val="24"/>
          <w:lang w:eastAsia="ru-RU"/>
        </w:rPr>
        <w:t>аудирование</w:t>
      </w:r>
      <w:proofErr w:type="spellEnd"/>
      <w:r w:rsidRPr="00827425">
        <w:rPr>
          <w:rFonts w:ascii="Times New Roman" w:eastAsia="Times New Roman" w:hAnsi="Times New Roman" w:cs="Times New Roman"/>
          <w:b/>
          <w:sz w:val="24"/>
          <w:szCs w:val="24"/>
          <w:lang w:eastAsia="ru-RU"/>
        </w:rPr>
        <w:t>:</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понимать основное содержание несложных аутентичных текстов, выделять значимую информацию, определять тему и выделять главные факты;</w:t>
      </w:r>
    </w:p>
    <w:p w:rsidR="00827425" w:rsidRPr="00827425" w:rsidRDefault="00827425" w:rsidP="00827425">
      <w:pPr>
        <w:spacing w:after="0" w:line="240" w:lineRule="auto"/>
        <w:rPr>
          <w:rFonts w:ascii="Times New Roman" w:eastAsia="Times New Roman" w:hAnsi="Times New Roman" w:cs="Times New Roman"/>
          <w:b/>
          <w:sz w:val="24"/>
          <w:szCs w:val="24"/>
          <w:lang w:eastAsia="ru-RU"/>
        </w:rPr>
      </w:pPr>
      <w:r w:rsidRPr="00827425">
        <w:rPr>
          <w:rFonts w:ascii="Times New Roman" w:eastAsia="Times New Roman" w:hAnsi="Times New Roman" w:cs="Times New Roman"/>
          <w:b/>
          <w:sz w:val="24"/>
          <w:szCs w:val="24"/>
          <w:lang w:eastAsia="ru-RU"/>
        </w:rPr>
        <w:t>чтение:</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читать аутентичные тексты разных жанров с пониманием основного содержания;</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читать несложные аутентичные тексты разных жанров с полным и точным пониманием, оценивать полученную информацию, выражать свое мнение;</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читать текст с выборочным пониманием нужной или интересующей информации;</w:t>
      </w:r>
    </w:p>
    <w:p w:rsidR="00827425" w:rsidRPr="00827425" w:rsidRDefault="00827425" w:rsidP="00827425">
      <w:pPr>
        <w:spacing w:after="0" w:line="240" w:lineRule="auto"/>
        <w:rPr>
          <w:rFonts w:ascii="Times New Roman" w:eastAsia="Times New Roman" w:hAnsi="Times New Roman" w:cs="Times New Roman"/>
          <w:b/>
          <w:sz w:val="24"/>
          <w:szCs w:val="24"/>
          <w:lang w:eastAsia="ru-RU"/>
        </w:rPr>
      </w:pPr>
      <w:r w:rsidRPr="00827425">
        <w:rPr>
          <w:rFonts w:ascii="Times New Roman" w:eastAsia="Times New Roman" w:hAnsi="Times New Roman" w:cs="Times New Roman"/>
          <w:b/>
          <w:sz w:val="24"/>
          <w:szCs w:val="24"/>
          <w:lang w:eastAsia="ru-RU"/>
        </w:rPr>
        <w:t>письменная речь:</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xml:space="preserve"> - заполнять анкеты и формуляры;</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писать поздравления, личные письма с опорой на образец;</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использовать приобретенные знания и умения в практической деятельности и повседневной жизни:</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для социальной адаптации; достижения взаимопонимания в процессе устного и письменного общения с носителями иностранного языка;</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xml:space="preserve">- для осознания места и роли родного и изучаемого языка в </w:t>
      </w:r>
      <w:proofErr w:type="spellStart"/>
      <w:r w:rsidRPr="00827425">
        <w:rPr>
          <w:rFonts w:ascii="Times New Roman" w:eastAsia="Times New Roman" w:hAnsi="Times New Roman" w:cs="Times New Roman"/>
          <w:sz w:val="24"/>
          <w:szCs w:val="24"/>
          <w:lang w:eastAsia="ru-RU"/>
        </w:rPr>
        <w:t>полиязычном</w:t>
      </w:r>
      <w:proofErr w:type="spellEnd"/>
      <w:r w:rsidRPr="00827425">
        <w:rPr>
          <w:rFonts w:ascii="Times New Roman" w:eastAsia="Times New Roman" w:hAnsi="Times New Roman" w:cs="Times New Roman"/>
          <w:sz w:val="24"/>
          <w:szCs w:val="24"/>
          <w:lang w:eastAsia="ru-RU"/>
        </w:rPr>
        <w:t xml:space="preserve"> мире;</w:t>
      </w:r>
    </w:p>
    <w:p w:rsidR="00827425" w:rsidRPr="00827425" w:rsidRDefault="00827425" w:rsidP="00827425">
      <w:pPr>
        <w:spacing w:after="0" w:line="240" w:lineRule="auto"/>
        <w:rPr>
          <w:rFonts w:ascii="Times New Roman" w:eastAsia="Times New Roman" w:hAnsi="Times New Roman" w:cs="Times New Roman"/>
          <w:sz w:val="24"/>
          <w:szCs w:val="24"/>
          <w:lang w:eastAsia="ru-RU"/>
        </w:rPr>
      </w:pPr>
      <w:r w:rsidRPr="00827425">
        <w:rPr>
          <w:rFonts w:ascii="Times New Roman" w:eastAsia="Times New Roman" w:hAnsi="Times New Roman" w:cs="Times New Roman"/>
          <w:sz w:val="24"/>
          <w:szCs w:val="24"/>
          <w:lang w:eastAsia="ru-RU"/>
        </w:rPr>
        <w:t>- для приобщения к ценностям мировой культуры.</w:t>
      </w:r>
    </w:p>
    <w:p w:rsidR="00827425" w:rsidRPr="00D67531" w:rsidRDefault="00827425" w:rsidP="00A50D62">
      <w:pPr>
        <w:tabs>
          <w:tab w:val="left" w:pos="7020"/>
        </w:tabs>
        <w:suppressAutoHyphens/>
        <w:spacing w:after="0" w:line="240" w:lineRule="auto"/>
        <w:rPr>
          <w:rFonts w:ascii="Times New Roman" w:eastAsia="Times New Roman" w:hAnsi="Times New Roman" w:cs="Times New Roman"/>
          <w:sz w:val="24"/>
          <w:szCs w:val="24"/>
          <w:lang w:eastAsia="ar-SA"/>
        </w:rPr>
      </w:pPr>
    </w:p>
    <w:p w:rsidR="00990461" w:rsidRPr="00D67531" w:rsidRDefault="00990461" w:rsidP="00990461">
      <w:pPr>
        <w:autoSpaceDE w:val="0"/>
        <w:autoSpaceDN w:val="0"/>
        <w:adjustRightInd w:val="0"/>
        <w:jc w:val="both"/>
        <w:rPr>
          <w:rFonts w:ascii="Times New Roman" w:eastAsia="Calibri" w:hAnsi="Times New Roman" w:cs="Times New Roman"/>
          <w:b/>
          <w:sz w:val="24"/>
          <w:szCs w:val="24"/>
        </w:rPr>
      </w:pPr>
      <w:r w:rsidRPr="00D67531">
        <w:rPr>
          <w:rFonts w:ascii="Times New Roman" w:hAnsi="Times New Roman" w:cs="Times New Roman"/>
          <w:b/>
          <w:bCs/>
          <w:iCs/>
          <w:sz w:val="24"/>
          <w:szCs w:val="24"/>
        </w:rPr>
        <w:t xml:space="preserve">                                                                   Содержание курса</w:t>
      </w:r>
      <w:r w:rsidRPr="00D67531">
        <w:rPr>
          <w:rFonts w:ascii="Times New Roman" w:eastAsia="Calibri" w:hAnsi="Times New Roman" w:cs="Times New Roman"/>
          <w:b/>
          <w:sz w:val="24"/>
          <w:szCs w:val="24"/>
        </w:rPr>
        <w:t xml:space="preserve">   </w:t>
      </w:r>
    </w:p>
    <w:p w:rsidR="00990461" w:rsidRPr="00D67531" w:rsidRDefault="00990461" w:rsidP="00EA1F97">
      <w:pPr>
        <w:autoSpaceDE w:val="0"/>
        <w:autoSpaceDN w:val="0"/>
        <w:adjustRightInd w:val="0"/>
        <w:ind w:firstLine="708"/>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Предметное содержание устной и письменной речи пол</w:t>
      </w:r>
      <w:r w:rsidRPr="00D67531">
        <w:rPr>
          <w:rFonts w:ascii="Times New Roman" w:eastAsia="Times New Roman" w:hAnsi="Times New Roman" w:cs="Times New Roman"/>
          <w:color w:val="000000"/>
          <w:sz w:val="24"/>
          <w:szCs w:val="24"/>
          <w:lang w:eastAsia="ru-RU"/>
        </w:rPr>
        <w:softHyphen/>
        <w:t>ностью включает темы, предусмотренные стан</w:t>
      </w:r>
      <w:r w:rsidRPr="00D67531">
        <w:rPr>
          <w:rFonts w:ascii="Times New Roman" w:eastAsia="Times New Roman" w:hAnsi="Times New Roman" w:cs="Times New Roman"/>
          <w:color w:val="000000"/>
          <w:sz w:val="24"/>
          <w:szCs w:val="24"/>
          <w:lang w:eastAsia="ru-RU"/>
        </w:rPr>
        <w:softHyphen/>
        <w:t>дартом по иностранным языкам. Учащиеся учатся общаться в ситуациях соци</w:t>
      </w:r>
      <w:r w:rsidRPr="00D67531">
        <w:rPr>
          <w:rFonts w:ascii="Times New Roman" w:eastAsia="Times New Roman" w:hAnsi="Times New Roman" w:cs="Times New Roman"/>
          <w:color w:val="000000"/>
          <w:sz w:val="24"/>
          <w:szCs w:val="24"/>
          <w:lang w:eastAsia="ru-RU"/>
        </w:rPr>
        <w:softHyphen/>
        <w:t>ально-бытовой, учебно-трудовой и социально-культурной сфер общен</w:t>
      </w:r>
      <w:r w:rsidR="00EA1F97" w:rsidRPr="00D67531">
        <w:rPr>
          <w:rFonts w:ascii="Times New Roman" w:eastAsia="Times New Roman" w:hAnsi="Times New Roman" w:cs="Times New Roman"/>
          <w:color w:val="000000"/>
          <w:sz w:val="24"/>
          <w:szCs w:val="24"/>
          <w:lang w:eastAsia="ru-RU"/>
        </w:rPr>
        <w:t>ия в рамках следующей тематики: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10106"/>
      </w:tblGrid>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jc w:val="center"/>
              <w:rPr>
                <w:rFonts w:ascii="Times New Roman" w:eastAsia="Times New Roman" w:hAnsi="Times New Roman" w:cs="Times New Roman"/>
                <w:b/>
                <w:color w:val="333333"/>
                <w:sz w:val="24"/>
                <w:szCs w:val="24"/>
                <w:lang w:eastAsia="ru-RU"/>
              </w:rPr>
            </w:pPr>
            <w:r w:rsidRPr="00D67531">
              <w:rPr>
                <w:rFonts w:ascii="Times New Roman" w:eastAsia="Times New Roman" w:hAnsi="Times New Roman" w:cs="Times New Roman"/>
                <w:b/>
                <w:color w:val="333333"/>
                <w:sz w:val="24"/>
                <w:szCs w:val="24"/>
                <w:lang w:eastAsia="ru-RU"/>
              </w:rPr>
              <w:t>Тематика общения</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proofErr w:type="gramStart"/>
            <w:r w:rsidRPr="00D67531">
              <w:rPr>
                <w:rFonts w:ascii="Times New Roman" w:eastAsia="Times New Roman" w:hAnsi="Times New Roman" w:cs="Times New Roman"/>
                <w:b/>
                <w:color w:val="333333"/>
                <w:sz w:val="24"/>
                <w:szCs w:val="24"/>
                <w:lang w:eastAsia="ru-RU"/>
              </w:rPr>
              <w:t>Информация о себе</w:t>
            </w:r>
            <w:r w:rsidRPr="00D67531">
              <w:rPr>
                <w:rFonts w:ascii="Times New Roman" w:eastAsia="Times New Roman" w:hAnsi="Times New Roman" w:cs="Times New Roman"/>
                <w:color w:val="333333"/>
                <w:sz w:val="24"/>
                <w:szCs w:val="24"/>
                <w:lang w:eastAsia="ru-RU"/>
              </w:rPr>
              <w:t xml:space="preserve"> (имя, возраст, характер, место жительства, любимые занятия и развлечения (участие в викторинах и конкурсах, интернет); </w:t>
            </w:r>
            <w:r w:rsidRPr="00D67531">
              <w:rPr>
                <w:rFonts w:ascii="Times New Roman" w:eastAsia="Times New Roman" w:hAnsi="Times New Roman" w:cs="Times New Roman"/>
                <w:b/>
                <w:color w:val="333333"/>
                <w:sz w:val="24"/>
                <w:szCs w:val="24"/>
                <w:lang w:eastAsia="ru-RU"/>
              </w:rPr>
              <w:t>характер и увлечения друзей.</w:t>
            </w:r>
            <w:proofErr w:type="gramEnd"/>
          </w:p>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lastRenderedPageBreak/>
              <w:t>2</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Будущее нашей планеты</w:t>
            </w:r>
            <w:r w:rsidRPr="00D67531">
              <w:rPr>
                <w:rFonts w:ascii="Times New Roman" w:eastAsia="Times New Roman" w:hAnsi="Times New Roman" w:cs="Times New Roman"/>
                <w:color w:val="333333"/>
                <w:sz w:val="24"/>
                <w:szCs w:val="24"/>
                <w:lang w:eastAsia="ru-RU"/>
              </w:rPr>
              <w:t xml:space="preserve">; природные условия, население, погода столиц </w:t>
            </w:r>
            <w:proofErr w:type="spellStart"/>
            <w:r w:rsidRPr="00D67531">
              <w:rPr>
                <w:rFonts w:ascii="Times New Roman" w:eastAsia="Times New Roman" w:hAnsi="Times New Roman" w:cs="Times New Roman"/>
                <w:color w:val="333333"/>
                <w:sz w:val="24"/>
                <w:szCs w:val="24"/>
                <w:lang w:eastAsia="ru-RU"/>
              </w:rPr>
              <w:t>англоговоящих</w:t>
            </w:r>
            <w:proofErr w:type="spellEnd"/>
            <w:r w:rsidRPr="00D67531">
              <w:rPr>
                <w:rFonts w:ascii="Times New Roman" w:eastAsia="Times New Roman" w:hAnsi="Times New Roman" w:cs="Times New Roman"/>
                <w:color w:val="333333"/>
                <w:sz w:val="24"/>
                <w:szCs w:val="24"/>
                <w:lang w:eastAsia="ru-RU"/>
              </w:rPr>
              <w:t xml:space="preserve"> стран и России.</w:t>
            </w:r>
          </w:p>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3</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Выдающиеся люди:</w:t>
            </w:r>
            <w:r w:rsidRPr="00D67531">
              <w:rPr>
                <w:rFonts w:ascii="Times New Roman" w:eastAsia="Times New Roman" w:hAnsi="Times New Roman" w:cs="Times New Roman"/>
                <w:color w:val="333333"/>
                <w:sz w:val="24"/>
                <w:szCs w:val="24"/>
                <w:lang w:eastAsia="ru-RU"/>
              </w:rPr>
              <w:t xml:space="preserve"> знаменитые политики, известные писатели и художники, знаменитые изобретатели.</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4</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Праздники и народные приметы</w:t>
            </w:r>
            <w:r w:rsidRPr="00D67531">
              <w:rPr>
                <w:rFonts w:ascii="Times New Roman" w:eastAsia="Times New Roman" w:hAnsi="Times New Roman" w:cs="Times New Roman"/>
                <w:color w:val="333333"/>
                <w:sz w:val="24"/>
                <w:szCs w:val="24"/>
                <w:lang w:eastAsia="ru-RU"/>
              </w:rPr>
              <w:t xml:space="preserve"> англоговорящих стран  и России.</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5</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Истории изобретений средств коммуникации</w:t>
            </w:r>
            <w:r w:rsidRPr="00D67531">
              <w:rPr>
                <w:rFonts w:ascii="Times New Roman" w:eastAsia="Times New Roman" w:hAnsi="Times New Roman" w:cs="Times New Roman"/>
                <w:color w:val="333333"/>
                <w:sz w:val="24"/>
                <w:szCs w:val="24"/>
                <w:lang w:eastAsia="ru-RU"/>
              </w:rPr>
              <w:t xml:space="preserve"> (телеграф, телефон). </w:t>
            </w:r>
            <w:r w:rsidRPr="00D67531">
              <w:rPr>
                <w:rFonts w:ascii="Times New Roman" w:eastAsia="Times New Roman" w:hAnsi="Times New Roman" w:cs="Times New Roman"/>
                <w:b/>
                <w:color w:val="333333"/>
                <w:sz w:val="24"/>
                <w:szCs w:val="24"/>
                <w:lang w:eastAsia="ru-RU"/>
              </w:rPr>
              <w:t>Современные средства</w:t>
            </w:r>
            <w:r w:rsidRPr="00D67531">
              <w:rPr>
                <w:rFonts w:ascii="Times New Roman" w:eastAsia="Times New Roman" w:hAnsi="Times New Roman" w:cs="Times New Roman"/>
                <w:color w:val="333333"/>
                <w:sz w:val="24"/>
                <w:szCs w:val="24"/>
                <w:lang w:eastAsia="ru-RU"/>
              </w:rPr>
              <w:t xml:space="preserve"> коммуникации: компьютер, телефон, факс, электронная почта, интернет.</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6</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С</w:t>
            </w:r>
            <w:r w:rsidRPr="00D67531">
              <w:rPr>
                <w:rFonts w:ascii="Times New Roman" w:eastAsia="Times New Roman" w:hAnsi="Times New Roman" w:cs="Times New Roman"/>
                <w:b/>
                <w:color w:val="333333"/>
                <w:sz w:val="24"/>
                <w:szCs w:val="24"/>
                <w:lang w:eastAsia="ru-RU"/>
              </w:rPr>
              <w:t>траны мира и их столицы, национальности/народы и языки</w:t>
            </w:r>
            <w:r w:rsidRPr="00D67531">
              <w:rPr>
                <w:rFonts w:ascii="Times New Roman" w:eastAsia="Times New Roman" w:hAnsi="Times New Roman" w:cs="Times New Roman"/>
                <w:color w:val="333333"/>
                <w:sz w:val="24"/>
                <w:szCs w:val="24"/>
                <w:lang w:eastAsia="ru-RU"/>
              </w:rPr>
              <w:t>, на которых они говорят.</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7</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Роль английского языка в современном мире.</w:t>
            </w:r>
            <w:r w:rsidRPr="00D67531">
              <w:rPr>
                <w:rFonts w:ascii="Times New Roman" w:eastAsia="Times New Roman" w:hAnsi="Times New Roman" w:cs="Times New Roman"/>
                <w:color w:val="333333"/>
                <w:sz w:val="24"/>
                <w:szCs w:val="24"/>
                <w:lang w:eastAsia="ru-RU"/>
              </w:rPr>
              <w:t xml:space="preserve"> Русский язык как язык международного общения. Выдающиеся люди России и их вклад в мировую культуру. (</w:t>
            </w:r>
            <w:proofErr w:type="spellStart"/>
            <w:r w:rsidRPr="00D67531">
              <w:rPr>
                <w:rFonts w:ascii="Times New Roman" w:eastAsia="Times New Roman" w:hAnsi="Times New Roman" w:cs="Times New Roman"/>
                <w:color w:val="333333"/>
                <w:sz w:val="24"/>
                <w:szCs w:val="24"/>
                <w:lang w:eastAsia="ru-RU"/>
              </w:rPr>
              <w:t>А.С.Пушкин</w:t>
            </w:r>
            <w:proofErr w:type="spellEnd"/>
            <w:r w:rsidRPr="00D67531">
              <w:rPr>
                <w:rFonts w:ascii="Times New Roman" w:eastAsia="Times New Roman" w:hAnsi="Times New Roman" w:cs="Times New Roman"/>
                <w:color w:val="333333"/>
                <w:sz w:val="24"/>
                <w:szCs w:val="24"/>
                <w:lang w:eastAsia="ru-RU"/>
              </w:rPr>
              <w:t>).</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8</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proofErr w:type="gramStart"/>
            <w:r w:rsidRPr="00D67531">
              <w:rPr>
                <w:rFonts w:ascii="Times New Roman" w:eastAsia="Times New Roman" w:hAnsi="Times New Roman" w:cs="Times New Roman"/>
                <w:b/>
                <w:color w:val="333333"/>
                <w:sz w:val="24"/>
                <w:szCs w:val="24"/>
                <w:lang w:eastAsia="ru-RU"/>
              </w:rPr>
              <w:t>Географические и природные условия, население, официальные языки англоговорящих стран</w:t>
            </w:r>
            <w:r w:rsidRPr="00D67531">
              <w:rPr>
                <w:rFonts w:ascii="Times New Roman" w:eastAsia="Times New Roman" w:hAnsi="Times New Roman" w:cs="Times New Roman"/>
                <w:color w:val="333333"/>
                <w:sz w:val="24"/>
                <w:szCs w:val="24"/>
                <w:lang w:eastAsia="ru-RU"/>
              </w:rPr>
              <w:t xml:space="preserve"> (Великобритании, США, Канады, Австралии, Новой Зеландии) и России. </w:t>
            </w:r>
            <w:proofErr w:type="gramEnd"/>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9</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Путешествия: карта мира, виды транспорта</w:t>
            </w:r>
            <w:r w:rsidRPr="00D67531">
              <w:rPr>
                <w:rFonts w:ascii="Times New Roman" w:eastAsia="Times New Roman" w:hAnsi="Times New Roman" w:cs="Times New Roman"/>
                <w:color w:val="333333"/>
                <w:sz w:val="24"/>
                <w:szCs w:val="24"/>
                <w:lang w:eastAsia="ru-RU"/>
              </w:rPr>
              <w:t>. Человек и автомобиль.</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10</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Взаимоотношения</w:t>
            </w:r>
            <w:r w:rsidRPr="00D67531">
              <w:rPr>
                <w:rFonts w:ascii="Times New Roman" w:eastAsia="Times New Roman" w:hAnsi="Times New Roman" w:cs="Times New Roman"/>
                <w:color w:val="333333"/>
                <w:sz w:val="24"/>
                <w:szCs w:val="24"/>
                <w:lang w:eastAsia="ru-RU"/>
              </w:rPr>
              <w:t xml:space="preserve"> в семье, с друзьями и сверстниками.</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11</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b/>
                <w:color w:val="333333"/>
                <w:sz w:val="24"/>
                <w:szCs w:val="24"/>
                <w:lang w:eastAsia="ru-RU"/>
              </w:rPr>
            </w:pPr>
            <w:r w:rsidRPr="00D67531">
              <w:rPr>
                <w:rFonts w:ascii="Times New Roman" w:eastAsia="Times New Roman" w:hAnsi="Times New Roman" w:cs="Times New Roman"/>
                <w:b/>
                <w:color w:val="333333"/>
                <w:sz w:val="24"/>
                <w:szCs w:val="24"/>
                <w:lang w:eastAsia="ru-RU"/>
              </w:rPr>
              <w:t>Карта города. Ориентация в городе. Транспорт.</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12</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Школьная жизнь</w:t>
            </w:r>
            <w:r w:rsidRPr="00D67531">
              <w:rPr>
                <w:rFonts w:ascii="Times New Roman" w:eastAsia="Times New Roman" w:hAnsi="Times New Roman" w:cs="Times New Roman"/>
                <w:color w:val="333333"/>
                <w:sz w:val="24"/>
                <w:szCs w:val="24"/>
                <w:lang w:eastAsia="ru-RU"/>
              </w:rPr>
              <w:t xml:space="preserve">: учебные предметы, школьная форма, правила поведения в школе, наказания, взаимоотношения между учителями и учениками, между учащимися. </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13</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Школьная жизнь зарубежных сверстников</w:t>
            </w:r>
            <w:r w:rsidRPr="00D67531">
              <w:rPr>
                <w:rFonts w:ascii="Times New Roman" w:eastAsia="Times New Roman" w:hAnsi="Times New Roman" w:cs="Times New Roman"/>
                <w:color w:val="333333"/>
                <w:sz w:val="24"/>
                <w:szCs w:val="24"/>
                <w:lang w:eastAsia="ru-RU"/>
              </w:rPr>
              <w:t xml:space="preserve">: типы школ, учебные предметы, взаимоотношения между учителями и учащимися; школьные друзья.  </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14</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Круг чтения</w:t>
            </w:r>
            <w:r w:rsidRPr="00D67531">
              <w:rPr>
                <w:rFonts w:ascii="Times New Roman" w:eastAsia="Times New Roman" w:hAnsi="Times New Roman" w:cs="Times New Roman"/>
                <w:color w:val="333333"/>
                <w:sz w:val="24"/>
                <w:szCs w:val="24"/>
                <w:lang w:eastAsia="ru-RU"/>
              </w:rPr>
              <w:t xml:space="preserve">: как научиться </w:t>
            </w:r>
            <w:proofErr w:type="gramStart"/>
            <w:r w:rsidRPr="00D67531">
              <w:rPr>
                <w:rFonts w:ascii="Times New Roman" w:eastAsia="Times New Roman" w:hAnsi="Times New Roman" w:cs="Times New Roman"/>
                <w:color w:val="333333"/>
                <w:sz w:val="24"/>
                <w:szCs w:val="24"/>
                <w:lang w:eastAsia="ru-RU"/>
              </w:rPr>
              <w:t>правильно</w:t>
            </w:r>
            <w:proofErr w:type="gramEnd"/>
            <w:r w:rsidRPr="00D67531">
              <w:rPr>
                <w:rFonts w:ascii="Times New Roman" w:eastAsia="Times New Roman" w:hAnsi="Times New Roman" w:cs="Times New Roman"/>
                <w:color w:val="333333"/>
                <w:sz w:val="24"/>
                <w:szCs w:val="24"/>
                <w:lang w:eastAsia="ru-RU"/>
              </w:rPr>
              <w:t xml:space="preserve"> читать книгу.</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15</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Некоторые проблемы современного подростка</w:t>
            </w:r>
            <w:r w:rsidRPr="00D67531">
              <w:rPr>
                <w:rFonts w:ascii="Times New Roman" w:eastAsia="Times New Roman" w:hAnsi="Times New Roman" w:cs="Times New Roman"/>
                <w:color w:val="333333"/>
                <w:sz w:val="24"/>
                <w:szCs w:val="24"/>
                <w:lang w:eastAsia="ru-RU"/>
              </w:rPr>
              <w:t>: выбор школьных предметов, карманные деньги, отказ от курения.</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16</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Спорт</w:t>
            </w:r>
            <w:r w:rsidRPr="00D67531">
              <w:rPr>
                <w:rFonts w:ascii="Times New Roman" w:eastAsia="Times New Roman" w:hAnsi="Times New Roman" w:cs="Times New Roman"/>
                <w:color w:val="333333"/>
                <w:sz w:val="24"/>
                <w:szCs w:val="24"/>
                <w:lang w:eastAsia="ru-RU"/>
              </w:rPr>
              <w:t>: любимые виды спорта, места для занятий спортом.</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17</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Здоровый образ жизни</w:t>
            </w:r>
            <w:r w:rsidRPr="00D67531">
              <w:rPr>
                <w:rFonts w:ascii="Times New Roman" w:eastAsia="Times New Roman" w:hAnsi="Times New Roman" w:cs="Times New Roman"/>
                <w:color w:val="333333"/>
                <w:sz w:val="24"/>
                <w:szCs w:val="24"/>
                <w:lang w:eastAsia="ru-RU"/>
              </w:rPr>
              <w:t xml:space="preserve">: бесплатные и платные занятия спортом, денежные единицы Великобритании, США, России </w:t>
            </w:r>
          </w:p>
        </w:tc>
      </w:tr>
      <w:tr w:rsidR="00990461" w:rsidRPr="00D67531" w:rsidTr="00EA1F97">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18</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Здоровый образ жизни</w:t>
            </w:r>
            <w:r w:rsidRPr="00D67531">
              <w:rPr>
                <w:rFonts w:ascii="Times New Roman" w:eastAsia="Times New Roman" w:hAnsi="Times New Roman" w:cs="Times New Roman"/>
                <w:color w:val="333333"/>
                <w:sz w:val="24"/>
                <w:szCs w:val="24"/>
                <w:lang w:eastAsia="ru-RU"/>
              </w:rPr>
              <w:t>: правильное питание, советы врача, рассказы о спорте.</w:t>
            </w:r>
          </w:p>
        </w:tc>
      </w:tr>
      <w:tr w:rsidR="00990461" w:rsidRPr="00D67531" w:rsidTr="00EA1F97">
        <w:trPr>
          <w:trHeight w:val="346"/>
        </w:trPr>
        <w:tc>
          <w:tcPr>
            <w:tcW w:w="440"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color w:val="333333"/>
                <w:sz w:val="24"/>
                <w:szCs w:val="24"/>
                <w:lang w:eastAsia="ru-RU"/>
              </w:rPr>
              <w:t>19</w:t>
            </w:r>
          </w:p>
        </w:tc>
        <w:tc>
          <w:tcPr>
            <w:tcW w:w="10407" w:type="dxa"/>
            <w:tcBorders>
              <w:top w:val="single" w:sz="4" w:space="0" w:color="auto"/>
              <w:left w:val="single" w:sz="4" w:space="0" w:color="auto"/>
              <w:bottom w:val="single" w:sz="4" w:space="0" w:color="auto"/>
              <w:right w:val="single" w:sz="4" w:space="0" w:color="auto"/>
            </w:tcBorders>
          </w:tcPr>
          <w:p w:rsidR="00990461" w:rsidRPr="00D67531" w:rsidRDefault="00990461" w:rsidP="00F316B5">
            <w:pPr>
              <w:spacing w:after="0" w:line="240" w:lineRule="auto"/>
              <w:rPr>
                <w:rFonts w:ascii="Times New Roman" w:eastAsia="Times New Roman" w:hAnsi="Times New Roman" w:cs="Times New Roman"/>
                <w:color w:val="333333"/>
                <w:sz w:val="24"/>
                <w:szCs w:val="24"/>
                <w:lang w:eastAsia="ru-RU"/>
              </w:rPr>
            </w:pPr>
            <w:r w:rsidRPr="00D67531">
              <w:rPr>
                <w:rFonts w:ascii="Times New Roman" w:eastAsia="Times New Roman" w:hAnsi="Times New Roman" w:cs="Times New Roman"/>
                <w:b/>
                <w:color w:val="333333"/>
                <w:sz w:val="24"/>
                <w:szCs w:val="24"/>
                <w:lang w:eastAsia="ru-RU"/>
              </w:rPr>
              <w:t>Из истории Олимпийских игр</w:t>
            </w:r>
            <w:r w:rsidRPr="00D67531">
              <w:rPr>
                <w:rFonts w:ascii="Times New Roman" w:eastAsia="Times New Roman" w:hAnsi="Times New Roman" w:cs="Times New Roman"/>
                <w:color w:val="333333"/>
                <w:sz w:val="24"/>
                <w:szCs w:val="24"/>
                <w:lang w:eastAsia="ru-RU"/>
              </w:rPr>
              <w:t xml:space="preserve">, выдающиеся спортсмены России. Всемирные юношеские игры в Москве. </w:t>
            </w:r>
          </w:p>
        </w:tc>
      </w:tr>
    </w:tbl>
    <w:p w:rsidR="00990461" w:rsidRPr="00D67531" w:rsidRDefault="00990461" w:rsidP="00820A2E">
      <w:pPr>
        <w:spacing w:after="0" w:line="240" w:lineRule="auto"/>
        <w:jc w:val="center"/>
        <w:rPr>
          <w:rFonts w:ascii="Times New Roman" w:eastAsia="Times New Roman" w:hAnsi="Times New Roman" w:cs="Times New Roman"/>
          <w:b/>
          <w:bCs/>
          <w:sz w:val="24"/>
          <w:szCs w:val="24"/>
          <w:lang w:eastAsia="ru-RU"/>
        </w:rPr>
      </w:pPr>
    </w:p>
    <w:p w:rsidR="00822500" w:rsidRPr="00D67531" w:rsidRDefault="00822500" w:rsidP="00822500">
      <w:pPr>
        <w:spacing w:after="0" w:line="240" w:lineRule="auto"/>
        <w:jc w:val="center"/>
        <w:rPr>
          <w:rFonts w:ascii="Times New Roman" w:hAnsi="Times New Roman" w:cs="Times New Roman"/>
          <w:b/>
          <w:bCs/>
          <w:sz w:val="24"/>
          <w:szCs w:val="24"/>
        </w:rPr>
      </w:pPr>
      <w:r w:rsidRPr="00D67531">
        <w:rPr>
          <w:rFonts w:ascii="Times New Roman" w:hAnsi="Times New Roman" w:cs="Times New Roman"/>
          <w:b/>
          <w:bCs/>
          <w:sz w:val="24"/>
          <w:szCs w:val="24"/>
        </w:rPr>
        <w:t>Учебно-тематический план</w:t>
      </w:r>
    </w:p>
    <w:p w:rsidR="00EA1F97" w:rsidRPr="00D67531" w:rsidRDefault="00EA1F97" w:rsidP="00822500">
      <w:pPr>
        <w:spacing w:after="0" w:line="240" w:lineRule="auto"/>
        <w:jc w:val="center"/>
        <w:rPr>
          <w:rFonts w:ascii="Times New Roman" w:hAnsi="Times New Roman" w:cs="Times New Roman"/>
          <w:b/>
          <w:bCs/>
          <w:sz w:val="24"/>
          <w:szCs w:val="24"/>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0"/>
        <w:gridCol w:w="5086"/>
        <w:gridCol w:w="2126"/>
      </w:tblGrid>
      <w:tr w:rsidR="00EA1F97" w:rsidRPr="00D67531" w:rsidTr="00EA1F97">
        <w:trPr>
          <w:jc w:val="center"/>
        </w:trPr>
        <w:tc>
          <w:tcPr>
            <w:tcW w:w="959"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b/>
                <w:kern w:val="1"/>
                <w:sz w:val="24"/>
                <w:szCs w:val="24"/>
                <w:lang w:eastAsia="hi-IN" w:bidi="hi-IN"/>
              </w:rPr>
            </w:pPr>
            <w:r w:rsidRPr="00D67531">
              <w:rPr>
                <w:rFonts w:ascii="Times New Roman" w:eastAsia="Lucida Sans Unicode" w:hAnsi="Times New Roman" w:cs="Times New Roman"/>
                <w:b/>
                <w:kern w:val="1"/>
                <w:sz w:val="24"/>
                <w:szCs w:val="24"/>
                <w:lang w:eastAsia="hi-IN" w:bidi="hi-IN"/>
              </w:rPr>
              <w:t xml:space="preserve">№ </w:t>
            </w:r>
            <w:proofErr w:type="gramStart"/>
            <w:r w:rsidRPr="00D67531">
              <w:rPr>
                <w:rFonts w:ascii="Times New Roman" w:eastAsia="Lucida Sans Unicode" w:hAnsi="Times New Roman" w:cs="Times New Roman"/>
                <w:b/>
                <w:kern w:val="1"/>
                <w:sz w:val="24"/>
                <w:szCs w:val="24"/>
                <w:lang w:eastAsia="hi-IN" w:bidi="hi-IN"/>
              </w:rPr>
              <w:t>п</w:t>
            </w:r>
            <w:proofErr w:type="gramEnd"/>
            <w:r w:rsidRPr="00D67531">
              <w:rPr>
                <w:rFonts w:ascii="Times New Roman" w:eastAsia="Lucida Sans Unicode" w:hAnsi="Times New Roman" w:cs="Times New Roman"/>
                <w:b/>
                <w:kern w:val="1"/>
                <w:sz w:val="24"/>
                <w:szCs w:val="24"/>
                <w:lang w:eastAsia="hi-IN" w:bidi="hi-IN"/>
              </w:rPr>
              <w:t>/п</w:t>
            </w:r>
          </w:p>
        </w:tc>
        <w:tc>
          <w:tcPr>
            <w:tcW w:w="2710"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b/>
                <w:kern w:val="1"/>
                <w:sz w:val="24"/>
                <w:szCs w:val="24"/>
                <w:lang w:eastAsia="hi-IN" w:bidi="hi-IN"/>
              </w:rPr>
            </w:pPr>
            <w:r w:rsidRPr="00D67531">
              <w:rPr>
                <w:rFonts w:ascii="Times New Roman" w:eastAsia="Lucida Sans Unicode" w:hAnsi="Times New Roman" w:cs="Times New Roman"/>
                <w:b/>
                <w:kern w:val="1"/>
                <w:sz w:val="24"/>
                <w:szCs w:val="24"/>
                <w:lang w:eastAsia="hi-IN" w:bidi="hi-IN"/>
              </w:rPr>
              <w:t>Раздел</w:t>
            </w:r>
          </w:p>
        </w:tc>
        <w:tc>
          <w:tcPr>
            <w:tcW w:w="5086"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b/>
                <w:kern w:val="1"/>
                <w:sz w:val="24"/>
                <w:szCs w:val="24"/>
                <w:lang w:eastAsia="hi-IN" w:bidi="hi-IN"/>
              </w:rPr>
            </w:pPr>
            <w:r w:rsidRPr="00D67531">
              <w:rPr>
                <w:rFonts w:ascii="Times New Roman" w:eastAsia="Lucida Sans Unicode" w:hAnsi="Times New Roman" w:cs="Times New Roman"/>
                <w:b/>
                <w:kern w:val="1"/>
                <w:sz w:val="24"/>
                <w:szCs w:val="24"/>
                <w:lang w:eastAsia="hi-IN" w:bidi="hi-IN"/>
              </w:rPr>
              <w:t>Темы раздела</w:t>
            </w:r>
          </w:p>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b/>
                <w:kern w:val="1"/>
                <w:sz w:val="24"/>
                <w:szCs w:val="24"/>
                <w:lang w:eastAsia="hi-IN" w:bidi="hi-I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b/>
                <w:kern w:val="1"/>
                <w:sz w:val="24"/>
                <w:szCs w:val="24"/>
                <w:lang w:eastAsia="hi-IN" w:bidi="hi-IN"/>
              </w:rPr>
            </w:pPr>
            <w:r w:rsidRPr="00D67531">
              <w:rPr>
                <w:rFonts w:ascii="Times New Roman" w:eastAsia="Lucida Sans Unicode" w:hAnsi="Times New Roman" w:cs="Times New Roman"/>
                <w:b/>
                <w:kern w:val="1"/>
                <w:sz w:val="24"/>
                <w:szCs w:val="24"/>
                <w:lang w:eastAsia="hi-IN" w:bidi="hi-IN"/>
              </w:rPr>
              <w:t>Количество часов</w:t>
            </w:r>
          </w:p>
        </w:tc>
      </w:tr>
      <w:tr w:rsidR="00EA1F97" w:rsidRPr="00D67531" w:rsidTr="00EA1F97">
        <w:trPr>
          <w:jc w:val="center"/>
        </w:trPr>
        <w:tc>
          <w:tcPr>
            <w:tcW w:w="959"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1.</w:t>
            </w:r>
          </w:p>
        </w:tc>
        <w:tc>
          <w:tcPr>
            <w:tcW w:w="2710"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hAnsi="Times New Roman" w:cs="Times New Roman"/>
                <w:sz w:val="24"/>
                <w:szCs w:val="24"/>
              </w:rPr>
              <w:t>Международное соревнование среди подростков</w:t>
            </w:r>
          </w:p>
        </w:tc>
        <w:tc>
          <w:tcPr>
            <w:tcW w:w="5086"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Описание характера человека.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Рассказ о себе (о своих внешности, характере, увлечениях).</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Будущее нашей планеты.</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Города.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Известные люди.</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Правила общения по телефону.</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27 часов</w:t>
            </w:r>
          </w:p>
        </w:tc>
      </w:tr>
      <w:tr w:rsidR="00EA1F97" w:rsidRPr="00D67531" w:rsidTr="00EA1F97">
        <w:trPr>
          <w:jc w:val="center"/>
        </w:trPr>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2.</w:t>
            </w:r>
          </w:p>
        </w:tc>
        <w:tc>
          <w:tcPr>
            <w:tcW w:w="2710"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Times New Roman" w:hAnsi="Times New Roman" w:cs="Times New Roman"/>
                <w:sz w:val="24"/>
                <w:szCs w:val="24"/>
              </w:rPr>
              <w:t>Встречаем победителей юношеских соревнований</w:t>
            </w:r>
          </w:p>
        </w:tc>
        <w:tc>
          <w:tcPr>
            <w:tcW w:w="5086"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Названия континентов, стран, городов.</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Достопримечательности англоговорящих стран и России.</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Изучение языков.</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Проблемы окружающей среды.</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Транспорт. Времена года.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val="en-US" w:eastAsia="hi-IN" w:bidi="hi-IN"/>
              </w:rPr>
              <w:t>2</w:t>
            </w:r>
            <w:r w:rsidRPr="00D67531">
              <w:rPr>
                <w:rFonts w:ascii="Times New Roman" w:eastAsia="Lucida Sans Unicode" w:hAnsi="Times New Roman" w:cs="Times New Roman"/>
                <w:kern w:val="1"/>
                <w:sz w:val="24"/>
                <w:szCs w:val="24"/>
                <w:lang w:eastAsia="hi-IN" w:bidi="hi-IN"/>
              </w:rPr>
              <w:t>1 часов</w:t>
            </w:r>
          </w:p>
        </w:tc>
      </w:tr>
      <w:tr w:rsidR="00EA1F97" w:rsidRPr="00D67531" w:rsidTr="00EA1F97">
        <w:trPr>
          <w:jc w:val="center"/>
        </w:trPr>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3.</w:t>
            </w:r>
          </w:p>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p>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p>
        </w:tc>
        <w:tc>
          <w:tcPr>
            <w:tcW w:w="2710"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Times New Roman" w:hAnsi="Times New Roman" w:cs="Times New Roman"/>
                <w:sz w:val="24"/>
                <w:szCs w:val="24"/>
              </w:rPr>
              <w:t>Проблемы подростков: школьное образование</w:t>
            </w:r>
          </w:p>
        </w:tc>
        <w:tc>
          <w:tcPr>
            <w:tcW w:w="508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Роль школы в жизни подростков. Школа мечты.</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Дружба с одноклассниками.</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Школьная форма.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Правила поведения в российских и британских школах.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30 часов</w:t>
            </w:r>
          </w:p>
        </w:tc>
      </w:tr>
      <w:tr w:rsidR="00EA1F97" w:rsidRPr="00D67531" w:rsidTr="00EA1F97">
        <w:trPr>
          <w:jc w:val="center"/>
        </w:trPr>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lastRenderedPageBreak/>
              <w:t>4.</w:t>
            </w:r>
          </w:p>
        </w:tc>
        <w:tc>
          <w:tcPr>
            <w:tcW w:w="2710"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Times New Roman" w:hAnsi="Times New Roman" w:cs="Times New Roman"/>
                <w:sz w:val="24"/>
                <w:szCs w:val="24"/>
              </w:rPr>
              <w:t>Спорт</w:t>
            </w:r>
          </w:p>
        </w:tc>
        <w:tc>
          <w:tcPr>
            <w:tcW w:w="5086" w:type="dxa"/>
            <w:tcBorders>
              <w:top w:val="single" w:sz="4" w:space="0" w:color="000000"/>
              <w:left w:val="single" w:sz="4" w:space="0" w:color="000000"/>
              <w:bottom w:val="single" w:sz="4" w:space="0" w:color="000000"/>
              <w:right w:val="single" w:sz="4" w:space="0" w:color="000000"/>
            </w:tcBorders>
            <w:shd w:val="clear" w:color="auto" w:fill="auto"/>
            <w:hideMark/>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Любимые виды спорта.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Здоровый образ жизни.</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Опасные виды спорта.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У врача.</w:t>
            </w: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В аптеке.</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p>
          <w:p w:rsidR="00EA1F97" w:rsidRPr="00D67531" w:rsidRDefault="00EA1F97" w:rsidP="00EA1F97">
            <w:pPr>
              <w:widowControl w:val="0"/>
              <w:suppressAutoHyphens/>
              <w:spacing w:after="0" w:line="240" w:lineRule="auto"/>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27 часов</w:t>
            </w:r>
          </w:p>
        </w:tc>
      </w:tr>
      <w:tr w:rsidR="00EA1F97" w:rsidRPr="00D67531" w:rsidTr="00EA1F97">
        <w:trPr>
          <w:jc w:val="center"/>
        </w:trPr>
        <w:tc>
          <w:tcPr>
            <w:tcW w:w="8755" w:type="dxa"/>
            <w:gridSpan w:val="3"/>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6C08D1">
            <w:pPr>
              <w:widowControl w:val="0"/>
              <w:suppressAutoHyphens/>
              <w:spacing w:after="0" w:line="240" w:lineRule="auto"/>
              <w:jc w:val="right"/>
              <w:rPr>
                <w:rFonts w:ascii="Times New Roman" w:eastAsia="Lucida Sans Unicode" w:hAnsi="Times New Roman" w:cs="Times New Roman"/>
                <w:b/>
                <w:kern w:val="1"/>
                <w:sz w:val="24"/>
                <w:szCs w:val="24"/>
                <w:lang w:eastAsia="hi-IN" w:bidi="hi-IN"/>
              </w:rPr>
            </w:pPr>
            <w:r w:rsidRPr="00D67531">
              <w:rPr>
                <w:rFonts w:ascii="Times New Roman" w:eastAsia="Lucida Sans Unicode" w:hAnsi="Times New Roman" w:cs="Times New Roman"/>
                <w:b/>
                <w:kern w:val="1"/>
                <w:sz w:val="24"/>
                <w:szCs w:val="24"/>
                <w:lang w:eastAsia="hi-IN" w:bidi="hi-IN"/>
              </w:rPr>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EA1F97" w:rsidRPr="00D67531" w:rsidRDefault="00EA1F97" w:rsidP="006C08D1">
            <w:pPr>
              <w:widowControl w:val="0"/>
              <w:suppressAutoHyphens/>
              <w:spacing w:after="0" w:line="240" w:lineRule="auto"/>
              <w:jc w:val="center"/>
              <w:rPr>
                <w:rFonts w:ascii="Times New Roman" w:eastAsia="Lucida Sans Unicode" w:hAnsi="Times New Roman" w:cs="Times New Roman"/>
                <w:kern w:val="1"/>
                <w:sz w:val="24"/>
                <w:szCs w:val="24"/>
                <w:lang w:eastAsia="hi-IN" w:bidi="hi-IN"/>
              </w:rPr>
            </w:pPr>
            <w:r w:rsidRPr="00D67531">
              <w:rPr>
                <w:rFonts w:ascii="Times New Roman" w:eastAsia="Lucida Sans Unicode" w:hAnsi="Times New Roman" w:cs="Times New Roman"/>
                <w:kern w:val="1"/>
                <w:sz w:val="24"/>
                <w:szCs w:val="24"/>
                <w:lang w:eastAsia="hi-IN" w:bidi="hi-IN"/>
              </w:rPr>
              <w:t>105 часов</w:t>
            </w:r>
          </w:p>
        </w:tc>
      </w:tr>
    </w:tbl>
    <w:p w:rsidR="00EA1F97" w:rsidRPr="00D67531" w:rsidRDefault="00EA1F97" w:rsidP="00822500">
      <w:pPr>
        <w:spacing w:after="0" w:line="240" w:lineRule="auto"/>
        <w:jc w:val="center"/>
        <w:rPr>
          <w:rFonts w:ascii="Times New Roman" w:hAnsi="Times New Roman" w:cs="Times New Roman"/>
          <w:b/>
          <w:bCs/>
          <w:sz w:val="24"/>
          <w:szCs w:val="24"/>
        </w:rPr>
      </w:pPr>
    </w:p>
    <w:tbl>
      <w:tblPr>
        <w:tblStyle w:val="a8"/>
        <w:tblpPr w:leftFromText="180" w:rightFromText="180" w:vertAnchor="text" w:horzAnchor="margin" w:tblpX="74" w:tblpY="256"/>
        <w:tblW w:w="10740" w:type="dxa"/>
        <w:tblLook w:val="04A0" w:firstRow="1" w:lastRow="0" w:firstColumn="1" w:lastColumn="0" w:noHBand="0" w:noVBand="1"/>
      </w:tblPr>
      <w:tblGrid>
        <w:gridCol w:w="1951"/>
        <w:gridCol w:w="8789"/>
      </w:tblGrid>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Тема:</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hAnsi="Times New Roman" w:cs="Times New Roman"/>
                <w:b/>
                <w:sz w:val="24"/>
                <w:szCs w:val="24"/>
              </w:rPr>
              <w:t>Международное соревнование среди подростков</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Количество часов:</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27ч.</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Цель и задачи изучения темы:</w:t>
            </w:r>
          </w:p>
        </w:tc>
        <w:tc>
          <w:tcPr>
            <w:tcW w:w="8789" w:type="dxa"/>
          </w:tcPr>
          <w:p w:rsidR="00822500" w:rsidRPr="00D67531" w:rsidRDefault="00822500" w:rsidP="00822500">
            <w:pPr>
              <w:spacing w:before="120" w:after="120"/>
              <w:contextualSpacing/>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D67531">
              <w:rPr>
                <w:rFonts w:ascii="Times New Roman" w:eastAsia="Times New Roman" w:hAnsi="Times New Roman" w:cs="Times New Roman"/>
                <w:sz w:val="24"/>
                <w:szCs w:val="24"/>
              </w:rPr>
              <w:t>аудирование</w:t>
            </w:r>
            <w:proofErr w:type="spellEnd"/>
            <w:r w:rsidRPr="00D67531">
              <w:rPr>
                <w:rFonts w:ascii="Times New Roman" w:eastAsia="Times New Roman" w:hAnsi="Times New Roman" w:cs="Times New Roman"/>
                <w:sz w:val="24"/>
                <w:szCs w:val="24"/>
              </w:rPr>
              <w:t>, чтение, письмо), языковой, социокультурной, компенсаторной, учебно-познавательной.</w:t>
            </w:r>
          </w:p>
        </w:tc>
      </w:tr>
      <w:tr w:rsidR="00822500" w:rsidRPr="00BF6D0C"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 xml:space="preserve">Требования к уровню подготовки </w:t>
            </w:r>
            <w:proofErr w:type="gramStart"/>
            <w:r w:rsidRPr="00D67531">
              <w:rPr>
                <w:rFonts w:ascii="Times New Roman" w:hAnsi="Times New Roman" w:cs="Times New Roman"/>
                <w:b/>
                <w:sz w:val="24"/>
                <w:szCs w:val="24"/>
              </w:rPr>
              <w:t>обучающихся</w:t>
            </w:r>
            <w:proofErr w:type="gramEnd"/>
            <w:r w:rsidRPr="00D67531">
              <w:rPr>
                <w:rFonts w:ascii="Times New Roman" w:hAnsi="Times New Roman" w:cs="Times New Roman"/>
                <w:b/>
                <w:sz w:val="24"/>
                <w:szCs w:val="24"/>
              </w:rPr>
              <w:t>:</w:t>
            </w:r>
          </w:p>
        </w:tc>
        <w:tc>
          <w:tcPr>
            <w:tcW w:w="8789" w:type="dxa"/>
          </w:tcPr>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Учащиеся должны знать и уметь:</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извлекать из текста информацию, выражать к ней свое отношение и использовать полученные сведения в собственном высказывании</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выразить свое отношение к соревнованиям</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описать характер человека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рассказать о себе </w:t>
            </w:r>
            <w:proofErr w:type="gramStart"/>
            <w:r w:rsidRPr="00D67531">
              <w:rPr>
                <w:rFonts w:ascii="Times New Roman" w:eastAsia="Times New Roman" w:hAnsi="Times New Roman" w:cs="Times New Roman"/>
                <w:sz w:val="24"/>
                <w:szCs w:val="24"/>
              </w:rPr>
              <w:t xml:space="preserve">( </w:t>
            </w:r>
            <w:proofErr w:type="gramEnd"/>
            <w:r w:rsidRPr="00D67531">
              <w:rPr>
                <w:rFonts w:ascii="Times New Roman" w:eastAsia="Times New Roman" w:hAnsi="Times New Roman" w:cs="Times New Roman"/>
                <w:sz w:val="24"/>
                <w:szCs w:val="24"/>
              </w:rPr>
              <w:t>о своих внешности, характере, увлечениях)</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читать текст  с детальным пониманием </w:t>
            </w:r>
            <w:proofErr w:type="gramStart"/>
            <w:r w:rsidRPr="00D67531">
              <w:rPr>
                <w:rFonts w:ascii="Times New Roman" w:eastAsia="Times New Roman" w:hAnsi="Times New Roman" w:cs="Times New Roman"/>
                <w:sz w:val="24"/>
                <w:szCs w:val="24"/>
              </w:rPr>
              <w:t>прочитанного</w:t>
            </w:r>
            <w:proofErr w:type="gramEnd"/>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-расспросить одноклассников</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-обосновать свое мнение (о жизненном девизе)</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понимать на слух информацию, передаваемую при помощи несложного текста, выражать свое понимание в требуемой форме </w:t>
            </w:r>
            <w:proofErr w:type="gramStart"/>
            <w:r w:rsidRPr="00D67531">
              <w:rPr>
                <w:rFonts w:ascii="Times New Roman" w:eastAsia="Times New Roman" w:hAnsi="Times New Roman" w:cs="Times New Roman"/>
                <w:sz w:val="24"/>
                <w:szCs w:val="24"/>
              </w:rPr>
              <w:t xml:space="preserve">( </w:t>
            </w:r>
            <w:proofErr w:type="gramEnd"/>
            <w:r w:rsidRPr="00D67531">
              <w:rPr>
                <w:rFonts w:ascii="Times New Roman" w:eastAsia="Times New Roman" w:hAnsi="Times New Roman" w:cs="Times New Roman"/>
                <w:sz w:val="24"/>
                <w:szCs w:val="24"/>
              </w:rPr>
              <w:t>заполнить таблицу, дописать предложения)</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рассказать о своем будущем и будущем планеты</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обменяться мнениями со своими одноклассниками о возможном будущем нашей планеты</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-просматривать текст и выборочно извлекать нужную информацию из текста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рассказать о соревновании\конкурсе с опорой на вопросы</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соотносить графический образ слов со </w:t>
            </w:r>
            <w:proofErr w:type="gramStart"/>
            <w:r w:rsidRPr="00D67531">
              <w:rPr>
                <w:rFonts w:ascii="Times New Roman" w:eastAsia="Times New Roman" w:hAnsi="Times New Roman" w:cs="Times New Roman"/>
                <w:sz w:val="24"/>
                <w:szCs w:val="24"/>
              </w:rPr>
              <w:t>звуковым</w:t>
            </w:r>
            <w:proofErr w:type="gramEnd"/>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называть большие числа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читать даты</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сравнивать города по определенным характеристикам</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рассказывать о великих людях нашей планеты</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целенаправленно расспрашивать одноклассников в соответствии с поставленной задачей</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выразить свое отношение к суевериям и предрассудкам</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рассказать о приметах, в которые верят люди</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предостеречь друзей </w:t>
            </w:r>
            <w:proofErr w:type="gramStart"/>
            <w:r w:rsidRPr="00D67531">
              <w:rPr>
                <w:rFonts w:ascii="Times New Roman" w:eastAsia="Times New Roman" w:hAnsi="Times New Roman" w:cs="Times New Roman"/>
                <w:sz w:val="24"/>
                <w:szCs w:val="24"/>
              </w:rPr>
              <w:t>от</w:t>
            </w:r>
            <w:proofErr w:type="gramEnd"/>
            <w:r w:rsidRPr="00D67531">
              <w:rPr>
                <w:rFonts w:ascii="Times New Roman" w:eastAsia="Times New Roman" w:hAnsi="Times New Roman" w:cs="Times New Roman"/>
                <w:sz w:val="24"/>
                <w:szCs w:val="24"/>
              </w:rPr>
              <w:t>…</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правильно реагировать на предостережения\предупреждения</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-читать инструкцию</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написать рассказ</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-читать текст и подбирать подходящий по смыслу заголовок</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делать резюме по прочитанному тексту</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-вести элементарную беседу по телефону</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составлять микро диалог с опорой на диалог-образец «Разговор по телефону»</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называть номер телефона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-выражать свое отношение к общению по телефону, обосновывая свое мнение</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называть достоинства и недостатки общения по телефону</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соотносить текст с соответствующими фотографиями</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составлять и разыгрывать диалоги в соответствии с заданной ситуацией</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lastRenderedPageBreak/>
              <w:t>- выразить свое мнение о необходимости использования средств коммуникации в повседневной жизни</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рассказать об одном из средств коммуникации, обосновав его преимущества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Учащиеся должны владеть следующим </w:t>
            </w:r>
            <w:r w:rsidRPr="00D67531">
              <w:rPr>
                <w:rFonts w:ascii="Times New Roman" w:eastAsia="Times New Roman" w:hAnsi="Times New Roman" w:cs="Times New Roman"/>
                <w:b/>
                <w:sz w:val="24"/>
                <w:szCs w:val="24"/>
              </w:rPr>
              <w:t>грамматическим материалом</w:t>
            </w:r>
            <w:r w:rsidRPr="00D67531">
              <w:rPr>
                <w:rFonts w:ascii="Times New Roman" w:eastAsia="Times New Roman" w:hAnsi="Times New Roman" w:cs="Times New Roman"/>
                <w:sz w:val="24"/>
                <w:szCs w:val="24"/>
              </w:rPr>
              <w:t>:</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Простое настоящее, прошедшее простое, будущее простое времена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настоящее совершенное время</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настоящее длительное время</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повелительное наклонение</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степени сравнения прилагательных</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прилагательные, оканчивающиеся </w:t>
            </w:r>
            <w:proofErr w:type="spellStart"/>
            <w:proofErr w:type="gramStart"/>
            <w:r w:rsidRPr="00D67531">
              <w:rPr>
                <w:rFonts w:ascii="Times New Roman" w:eastAsia="Times New Roman" w:hAnsi="Times New Roman" w:cs="Times New Roman"/>
                <w:sz w:val="24"/>
                <w:szCs w:val="24"/>
              </w:rPr>
              <w:t>на</w:t>
            </w:r>
            <w:proofErr w:type="gramEnd"/>
            <w:r w:rsidRPr="00D67531">
              <w:rPr>
                <w:rFonts w:ascii="Times New Roman" w:eastAsia="Times New Roman" w:hAnsi="Times New Roman" w:cs="Times New Roman"/>
                <w:sz w:val="24"/>
                <w:szCs w:val="24"/>
              </w:rPr>
              <w:t>able</w:t>
            </w:r>
            <w:proofErr w:type="spellEnd"/>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rPr>
              <w:t>ible</w:t>
            </w:r>
            <w:proofErr w:type="spellEnd"/>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lang w:val="en-US"/>
              </w:rPr>
              <w:t>ous</w:t>
            </w:r>
            <w:proofErr w:type="spellEnd"/>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lang w:val="en-US"/>
              </w:rPr>
              <w:t>ive</w:t>
            </w:r>
            <w:proofErr w:type="spellEnd"/>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lang w:val="en-US"/>
              </w:rPr>
              <w:t>ful</w:t>
            </w:r>
            <w:proofErr w:type="spellEnd"/>
            <w:r w:rsidRPr="00D67531">
              <w:rPr>
                <w:rFonts w:ascii="Times New Roman" w:eastAsia="Times New Roman" w:hAnsi="Times New Roman" w:cs="Times New Roman"/>
                <w:sz w:val="24"/>
                <w:szCs w:val="24"/>
              </w:rPr>
              <w:t>,-</w:t>
            </w:r>
            <w:r w:rsidRPr="00D67531">
              <w:rPr>
                <w:rFonts w:ascii="Times New Roman" w:eastAsia="Times New Roman" w:hAnsi="Times New Roman" w:cs="Times New Roman"/>
                <w:sz w:val="24"/>
                <w:szCs w:val="24"/>
                <w:lang w:val="en-US"/>
              </w:rPr>
              <w:t>y</w:t>
            </w:r>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lang w:val="en-US"/>
              </w:rPr>
              <w:t>ly</w:t>
            </w:r>
            <w:proofErr w:type="spellEnd"/>
            <w:r w:rsidRPr="00D67531">
              <w:rPr>
                <w:rFonts w:ascii="Times New Roman" w:eastAsia="Times New Roman" w:hAnsi="Times New Roman" w:cs="Times New Roman"/>
                <w:sz w:val="24"/>
                <w:szCs w:val="24"/>
              </w:rPr>
              <w:t>,-</w:t>
            </w:r>
            <w:proofErr w:type="spellStart"/>
            <w:r w:rsidRPr="00D67531">
              <w:rPr>
                <w:rFonts w:ascii="Times New Roman" w:eastAsia="Times New Roman" w:hAnsi="Times New Roman" w:cs="Times New Roman"/>
                <w:sz w:val="24"/>
                <w:szCs w:val="24"/>
                <w:lang w:val="en-US"/>
              </w:rPr>
              <w:t>ic</w:t>
            </w:r>
            <w:proofErr w:type="spellEnd"/>
            <w:r w:rsidRPr="00D67531">
              <w:rPr>
                <w:rFonts w:ascii="Times New Roman" w:eastAsia="Times New Roman" w:hAnsi="Times New Roman" w:cs="Times New Roman"/>
                <w:sz w:val="24"/>
                <w:szCs w:val="24"/>
              </w:rPr>
              <w:t>, -</w:t>
            </w:r>
            <w:proofErr w:type="spellStart"/>
            <w:r w:rsidRPr="00D67531">
              <w:rPr>
                <w:rFonts w:ascii="Times New Roman" w:eastAsia="Times New Roman" w:hAnsi="Times New Roman" w:cs="Times New Roman"/>
                <w:sz w:val="24"/>
                <w:szCs w:val="24"/>
                <w:lang w:val="en-US"/>
              </w:rPr>
              <w:t>ian</w:t>
            </w:r>
            <w:proofErr w:type="spellEnd"/>
            <w:r w:rsidRPr="00D67531">
              <w:rPr>
                <w:rFonts w:ascii="Times New Roman" w:eastAsia="Times New Roman" w:hAnsi="Times New Roman" w:cs="Times New Roman"/>
                <w:sz w:val="24"/>
                <w:szCs w:val="24"/>
              </w:rPr>
              <w:t>,-</w:t>
            </w:r>
            <w:r w:rsidRPr="00D67531">
              <w:rPr>
                <w:rFonts w:ascii="Times New Roman" w:eastAsia="Times New Roman" w:hAnsi="Times New Roman" w:cs="Times New Roman"/>
                <w:sz w:val="24"/>
                <w:szCs w:val="24"/>
                <w:lang w:val="en-US"/>
              </w:rPr>
              <w:t>all</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выражения частотности</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даты, числа</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герундий</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 словосочетания </w:t>
            </w:r>
            <w:r w:rsidRPr="00D67531">
              <w:rPr>
                <w:rFonts w:ascii="Times New Roman" w:eastAsia="Times New Roman" w:hAnsi="Times New Roman" w:cs="Times New Roman"/>
                <w:sz w:val="24"/>
                <w:szCs w:val="24"/>
                <w:lang w:val="en-US"/>
              </w:rPr>
              <w:t>one</w:t>
            </w:r>
            <w:r w:rsidR="00827425" w:rsidRPr="00D67531">
              <w:rPr>
                <w:rFonts w:ascii="Times New Roman" w:eastAsia="Times New Roman" w:hAnsi="Times New Roman" w:cs="Times New Roman"/>
                <w:sz w:val="24"/>
                <w:szCs w:val="24"/>
              </w:rPr>
              <w:t>/</w:t>
            </w:r>
            <w:r w:rsidRPr="00D67531">
              <w:rPr>
                <w:rFonts w:ascii="Times New Roman" w:eastAsia="Times New Roman" w:hAnsi="Times New Roman" w:cs="Times New Roman"/>
                <w:sz w:val="24"/>
                <w:szCs w:val="24"/>
                <w:lang w:val="en-US"/>
              </w:rPr>
              <w:t>another</w:t>
            </w:r>
            <w:r w:rsidRPr="00D67531">
              <w:rPr>
                <w:rFonts w:ascii="Times New Roman" w:eastAsia="Times New Roman" w:hAnsi="Times New Roman" w:cs="Times New Roman"/>
                <w:sz w:val="24"/>
                <w:szCs w:val="24"/>
              </w:rPr>
              <w:t xml:space="preserve">, </w:t>
            </w:r>
            <w:r w:rsidRPr="00D67531">
              <w:rPr>
                <w:rFonts w:ascii="Times New Roman" w:eastAsia="Times New Roman" w:hAnsi="Times New Roman" w:cs="Times New Roman"/>
                <w:sz w:val="24"/>
                <w:szCs w:val="24"/>
                <w:lang w:val="en-US"/>
              </w:rPr>
              <w:t>each</w:t>
            </w:r>
            <w:r w:rsidR="00827425" w:rsidRPr="00D67531">
              <w:rPr>
                <w:rFonts w:ascii="Times New Roman" w:eastAsia="Times New Roman" w:hAnsi="Times New Roman" w:cs="Times New Roman"/>
                <w:sz w:val="24"/>
                <w:szCs w:val="24"/>
              </w:rPr>
              <w:t>/</w:t>
            </w:r>
            <w:r w:rsidRPr="00D67531">
              <w:rPr>
                <w:rFonts w:ascii="Times New Roman" w:eastAsia="Times New Roman" w:hAnsi="Times New Roman" w:cs="Times New Roman"/>
                <w:sz w:val="24"/>
                <w:szCs w:val="24"/>
                <w:lang w:val="en-US"/>
              </w:rPr>
              <w:t>other</w:t>
            </w:r>
          </w:p>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Учащиеся должны овладеть следующим </w:t>
            </w:r>
            <w:r w:rsidRPr="00D67531">
              <w:rPr>
                <w:rFonts w:ascii="Times New Roman" w:eastAsia="Times New Roman" w:hAnsi="Times New Roman" w:cs="Times New Roman"/>
                <w:b/>
                <w:sz w:val="24"/>
                <w:szCs w:val="24"/>
              </w:rPr>
              <w:t xml:space="preserve">лексическим </w:t>
            </w:r>
            <w:r w:rsidRPr="00D67531">
              <w:rPr>
                <w:rFonts w:ascii="Times New Roman" w:eastAsia="Times New Roman" w:hAnsi="Times New Roman" w:cs="Times New Roman"/>
                <w:sz w:val="24"/>
                <w:szCs w:val="24"/>
              </w:rPr>
              <w:t>материалом:</w:t>
            </w:r>
          </w:p>
          <w:p w:rsidR="00822500" w:rsidRPr="00D67531" w:rsidRDefault="00822500" w:rsidP="00822500">
            <w:pPr>
              <w:jc w:val="both"/>
              <w:rPr>
                <w:rFonts w:ascii="Times New Roman" w:eastAsia="Times New Roman" w:hAnsi="Times New Roman" w:cs="Times New Roman"/>
                <w:sz w:val="24"/>
                <w:szCs w:val="24"/>
                <w:lang w:val="en-US"/>
              </w:rPr>
            </w:pPr>
            <w:r w:rsidRPr="00D67531">
              <w:rPr>
                <w:rFonts w:ascii="Times New Roman" w:eastAsia="Times New Roman" w:hAnsi="Times New Roman" w:cs="Times New Roman"/>
                <w:sz w:val="24"/>
                <w:szCs w:val="24"/>
                <w:lang w:val="en-US"/>
              </w:rPr>
              <w:t>Nouns: chance, competition, luck, phone, mean, communication, planet, tour, winner</w:t>
            </w:r>
          </w:p>
          <w:p w:rsidR="00822500" w:rsidRPr="00D67531" w:rsidRDefault="00822500" w:rsidP="00822500">
            <w:pPr>
              <w:jc w:val="both"/>
              <w:rPr>
                <w:rFonts w:ascii="Times New Roman" w:eastAsia="Times New Roman" w:hAnsi="Times New Roman" w:cs="Times New Roman"/>
                <w:sz w:val="24"/>
                <w:szCs w:val="24"/>
                <w:lang w:val="en-US"/>
              </w:rPr>
            </w:pPr>
            <w:r w:rsidRPr="00D67531">
              <w:rPr>
                <w:rFonts w:ascii="Times New Roman" w:eastAsia="Times New Roman" w:hAnsi="Times New Roman" w:cs="Times New Roman"/>
                <w:sz w:val="24"/>
                <w:szCs w:val="24"/>
                <w:lang w:val="en-US"/>
              </w:rPr>
              <w:t>Verbs: lose, win, phone, believe</w:t>
            </w:r>
          </w:p>
          <w:p w:rsidR="00822500" w:rsidRPr="00D67531" w:rsidRDefault="00822500" w:rsidP="00822500">
            <w:pPr>
              <w:jc w:val="both"/>
              <w:rPr>
                <w:rFonts w:ascii="Times New Roman" w:eastAsia="Times New Roman" w:hAnsi="Times New Roman" w:cs="Times New Roman"/>
                <w:sz w:val="24"/>
                <w:szCs w:val="24"/>
                <w:lang w:val="en-US"/>
              </w:rPr>
            </w:pPr>
            <w:r w:rsidRPr="00D67531">
              <w:rPr>
                <w:rFonts w:ascii="Times New Roman" w:eastAsia="Times New Roman" w:hAnsi="Times New Roman" w:cs="Times New Roman"/>
                <w:sz w:val="24"/>
                <w:szCs w:val="24"/>
                <w:lang w:val="en-US"/>
              </w:rPr>
              <w:t>Adverb: twice</w:t>
            </w:r>
          </w:p>
          <w:p w:rsidR="00822500" w:rsidRPr="00D67531" w:rsidRDefault="00822500" w:rsidP="00822500">
            <w:pPr>
              <w:jc w:val="both"/>
              <w:rPr>
                <w:rFonts w:ascii="Times New Roman" w:eastAsia="Times New Roman" w:hAnsi="Times New Roman" w:cs="Times New Roman"/>
                <w:sz w:val="24"/>
                <w:szCs w:val="24"/>
                <w:lang w:val="en-US"/>
              </w:rPr>
            </w:pPr>
            <w:r w:rsidRPr="00D67531">
              <w:rPr>
                <w:rFonts w:ascii="Times New Roman" w:eastAsia="Times New Roman" w:hAnsi="Times New Roman" w:cs="Times New Roman"/>
                <w:sz w:val="24"/>
                <w:szCs w:val="24"/>
                <w:lang w:val="en-US"/>
              </w:rPr>
              <w:t xml:space="preserve">Expressions and word combinations: try one’s chance, miss one’s chance, have (no) chance, It’s a chance in a million, be in\out of luck, waste of time, it’s worth doing </w:t>
            </w:r>
            <w:proofErr w:type="spellStart"/>
            <w:r w:rsidRPr="00D67531">
              <w:rPr>
                <w:rFonts w:ascii="Times New Roman" w:eastAsia="Times New Roman" w:hAnsi="Times New Roman" w:cs="Times New Roman"/>
                <w:sz w:val="24"/>
                <w:szCs w:val="24"/>
                <w:lang w:val="en-US"/>
              </w:rPr>
              <w:t>smth</w:t>
            </w:r>
            <w:proofErr w:type="spellEnd"/>
            <w:r w:rsidRPr="00D67531">
              <w:rPr>
                <w:rFonts w:ascii="Times New Roman" w:eastAsia="Times New Roman" w:hAnsi="Times New Roman" w:cs="Times New Roman"/>
                <w:sz w:val="24"/>
                <w:szCs w:val="24"/>
                <w:lang w:val="en-US"/>
              </w:rPr>
              <w:t>, by means of, each other, one another, once more.</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lastRenderedPageBreak/>
              <w:t>Тема:</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Встречаем победителей юношеских соревнований</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Количество часов:</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21ч.</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Цель и задачи изучения темы:</w:t>
            </w:r>
          </w:p>
        </w:tc>
        <w:tc>
          <w:tcPr>
            <w:tcW w:w="8789" w:type="dxa"/>
          </w:tcPr>
          <w:p w:rsidR="00822500" w:rsidRPr="00D67531" w:rsidRDefault="00822500" w:rsidP="00822500">
            <w:pPr>
              <w:spacing w:before="120" w:after="120"/>
              <w:contextualSpacing/>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D67531">
              <w:rPr>
                <w:rFonts w:ascii="Times New Roman" w:eastAsia="Times New Roman" w:hAnsi="Times New Roman" w:cs="Times New Roman"/>
                <w:sz w:val="24"/>
                <w:szCs w:val="24"/>
              </w:rPr>
              <w:t>аудирование</w:t>
            </w:r>
            <w:proofErr w:type="spellEnd"/>
            <w:r w:rsidRPr="00D67531">
              <w:rPr>
                <w:rFonts w:ascii="Times New Roman" w:eastAsia="Times New Roman" w:hAnsi="Times New Roman" w:cs="Times New Roman"/>
                <w:sz w:val="24"/>
                <w:szCs w:val="24"/>
              </w:rPr>
              <w:t>, чтение, письмо), языковой, социокультурной, компенсаторной, учебно-познавательной.</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 xml:space="preserve">Требования к уровню подготовки </w:t>
            </w:r>
            <w:proofErr w:type="gramStart"/>
            <w:r w:rsidRPr="00D67531">
              <w:rPr>
                <w:rFonts w:ascii="Times New Roman" w:hAnsi="Times New Roman" w:cs="Times New Roman"/>
                <w:b/>
                <w:sz w:val="24"/>
                <w:szCs w:val="24"/>
              </w:rPr>
              <w:t>обучающихся</w:t>
            </w:r>
            <w:proofErr w:type="gramEnd"/>
            <w:r w:rsidRPr="00D67531">
              <w:rPr>
                <w:rFonts w:ascii="Times New Roman" w:hAnsi="Times New Roman" w:cs="Times New Roman"/>
                <w:b/>
                <w:sz w:val="24"/>
                <w:szCs w:val="24"/>
              </w:rPr>
              <w:t>:</w:t>
            </w:r>
          </w:p>
        </w:tc>
        <w:tc>
          <w:tcPr>
            <w:tcW w:w="8789" w:type="dxa"/>
          </w:tcPr>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Учащиеся должны знать и уметь:</w:t>
            </w:r>
          </w:p>
          <w:p w:rsidR="00822500" w:rsidRPr="00D67531" w:rsidRDefault="00822500" w:rsidP="008316F2">
            <w:pPr>
              <w:pStyle w:val="a3"/>
              <w:numPr>
                <w:ilvl w:val="0"/>
                <w:numId w:val="2"/>
              </w:numPr>
              <w:rPr>
                <w:rFonts w:ascii="Times New Roman" w:eastAsia="Calibri" w:hAnsi="Times New Roman" w:cs="Times New Roman"/>
                <w:sz w:val="24"/>
                <w:szCs w:val="24"/>
              </w:rPr>
            </w:pPr>
            <w:r w:rsidRPr="00D67531">
              <w:rPr>
                <w:rFonts w:ascii="Times New Roman" w:eastAsia="Calibri" w:hAnsi="Times New Roman" w:cs="Times New Roman"/>
                <w:sz w:val="24"/>
                <w:szCs w:val="24"/>
              </w:rPr>
              <w:t>Вести диалог «Знакомство» (представиться, расспросить партнера)</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Целенаправленно расспрашивать партнера в соответствии с ролевой игрой</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Называть континенты, страны и города, языки, на которых говорят на нашей планете</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 слух воспринимать информацию, передаваемую при помощи несложного текста, и выражать свое понимание в требуемой форме / заполнить таблицу, назвать родину участников конференции</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Рассказывать, чем знаменита наша страна</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Отвечать на вопросы по карте</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Соотносить вопросы и ответы</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Выразить свою точку зрения о том, каким должен быть международный язык</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Соотносить графический образ слов со </w:t>
            </w:r>
            <w:proofErr w:type="gramStart"/>
            <w:r w:rsidRPr="00D67531">
              <w:rPr>
                <w:rFonts w:ascii="Times New Roman" w:eastAsia="Calibri" w:hAnsi="Times New Roman" w:cs="Times New Roman"/>
                <w:sz w:val="24"/>
                <w:szCs w:val="24"/>
              </w:rPr>
              <w:t>звуковым</w:t>
            </w:r>
            <w:proofErr w:type="gramEnd"/>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и понимать тексты, содержащие некоторые незнакомые элементы / интернациональные слова, знакомый корень слова в сочетании с незнакомым суффиксом и т.п.</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 Рассказывать об англоговорящих странах с опорой на текст и краткий план</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Высказывать и обосновывать свое положение о посещении одной из англоговорящих стран</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Рассказывать о России по аналогии с </w:t>
            </w:r>
            <w:proofErr w:type="gramStart"/>
            <w:r w:rsidRPr="00D67531">
              <w:rPr>
                <w:rFonts w:ascii="Times New Roman" w:eastAsia="Calibri" w:hAnsi="Times New Roman" w:cs="Times New Roman"/>
                <w:sz w:val="24"/>
                <w:szCs w:val="24"/>
              </w:rPr>
              <w:t>прочитанным</w:t>
            </w:r>
            <w:proofErr w:type="gramEnd"/>
            <w:r w:rsidRPr="00D67531">
              <w:rPr>
                <w:rFonts w:ascii="Times New Roman" w:eastAsia="Calibri" w:hAnsi="Times New Roman" w:cs="Times New Roman"/>
                <w:sz w:val="24"/>
                <w:szCs w:val="24"/>
              </w:rPr>
              <w:t xml:space="preserve"> об англоговорящих странах</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Соотносить текст с соответствующей фотографией</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Выражать свое мнение по поводу необходимости изучать английский язык</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Рассказать о человеке, который знает несколько иностранных языков</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Расспросить одноклассников об их отношении к различным иностранным </w:t>
            </w:r>
            <w:r w:rsidRPr="00D67531">
              <w:rPr>
                <w:rFonts w:ascii="Times New Roman" w:eastAsia="Calibri" w:hAnsi="Times New Roman" w:cs="Times New Roman"/>
                <w:sz w:val="24"/>
                <w:szCs w:val="24"/>
              </w:rPr>
              <w:lastRenderedPageBreak/>
              <w:t>языкам</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Выразить и обосновать свое мнение о путях изучения иностранных языков</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Декламировать стихи</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Описать времена годы, используя слова и словосочетания их стихотворения</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Составлять связное высказывание с опорой на план и карту</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текст с целью извлечения информации</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Называть важнейшие проблемы </w:t>
            </w:r>
            <w:r w:rsidRPr="00D67531">
              <w:rPr>
                <w:rFonts w:ascii="Times New Roman" w:eastAsia="Calibri" w:hAnsi="Times New Roman" w:cs="Times New Roman"/>
                <w:sz w:val="24"/>
                <w:szCs w:val="24"/>
                <w:lang w:val="en-US"/>
              </w:rPr>
              <w:t>XXI</w:t>
            </w:r>
            <w:r w:rsidRPr="00D67531">
              <w:rPr>
                <w:rFonts w:ascii="Times New Roman" w:eastAsia="Calibri" w:hAnsi="Times New Roman" w:cs="Times New Roman"/>
                <w:sz w:val="24"/>
                <w:szCs w:val="24"/>
              </w:rPr>
              <w:t xml:space="preserve"> века</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Сравнить виды транспорта по их характеристикам</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Составлять диалог в соответствии с заданной ситуацией</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Рассказать о лучшем, с вашей точки зрения, виде транспорта</w:t>
            </w:r>
          </w:p>
          <w:p w:rsidR="00822500" w:rsidRPr="00D67531" w:rsidRDefault="00822500" w:rsidP="008316F2">
            <w:pPr>
              <w:numPr>
                <w:ilvl w:val="0"/>
                <w:numId w:val="2"/>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Обсудить с партнерами виды транспорта, перечислив их достоинства и недостатки</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lastRenderedPageBreak/>
              <w:t>Тема:</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Проблемы подростков: школьное образование</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Количество часов:</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30ч.</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Цель и задачи изучения темы:</w:t>
            </w:r>
          </w:p>
        </w:tc>
        <w:tc>
          <w:tcPr>
            <w:tcW w:w="8789" w:type="dxa"/>
          </w:tcPr>
          <w:p w:rsidR="00822500" w:rsidRPr="00D67531" w:rsidRDefault="00822500" w:rsidP="00822500">
            <w:pPr>
              <w:spacing w:before="120" w:after="120"/>
              <w:contextualSpacing/>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D67531">
              <w:rPr>
                <w:rFonts w:ascii="Times New Roman" w:eastAsia="Times New Roman" w:hAnsi="Times New Roman" w:cs="Times New Roman"/>
                <w:sz w:val="24"/>
                <w:szCs w:val="24"/>
              </w:rPr>
              <w:t>аудирование</w:t>
            </w:r>
            <w:proofErr w:type="spellEnd"/>
            <w:r w:rsidRPr="00D67531">
              <w:rPr>
                <w:rFonts w:ascii="Times New Roman" w:eastAsia="Times New Roman" w:hAnsi="Times New Roman" w:cs="Times New Roman"/>
                <w:sz w:val="24"/>
                <w:szCs w:val="24"/>
              </w:rPr>
              <w:t>, чтение, письмо), языковой, социокультурной, компенсаторной, учебно-познавательной.</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 xml:space="preserve">Требования к уровню подготовки </w:t>
            </w:r>
            <w:proofErr w:type="gramStart"/>
            <w:r w:rsidRPr="00D67531">
              <w:rPr>
                <w:rFonts w:ascii="Times New Roman" w:hAnsi="Times New Roman" w:cs="Times New Roman"/>
                <w:b/>
                <w:sz w:val="24"/>
                <w:szCs w:val="24"/>
              </w:rPr>
              <w:t>обучающихся</w:t>
            </w:r>
            <w:proofErr w:type="gramEnd"/>
            <w:r w:rsidRPr="00D67531">
              <w:rPr>
                <w:rFonts w:ascii="Times New Roman" w:hAnsi="Times New Roman" w:cs="Times New Roman"/>
                <w:b/>
                <w:sz w:val="24"/>
                <w:szCs w:val="24"/>
              </w:rPr>
              <w:t>:</w:t>
            </w:r>
          </w:p>
        </w:tc>
        <w:tc>
          <w:tcPr>
            <w:tcW w:w="8789" w:type="dxa"/>
          </w:tcPr>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Учащиеся должны знать и уметь:</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Извлекать из текста определенную информацию и выражать к ней свое отношение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Понимать на слух информацию, передаваемую при помощи несложного текста, и выражать свое понимание в требуемой форме (заполнить таблицу, дописать предложение, ответить на вопросы)</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Называть проблемы, с которыми сталкиваются подростки в школе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Рассказать о том, что тебе </w:t>
            </w:r>
            <w:proofErr w:type="gramStart"/>
            <w:r w:rsidRPr="00D67531">
              <w:rPr>
                <w:rFonts w:ascii="Times New Roman" w:eastAsia="Calibri" w:hAnsi="Times New Roman" w:cs="Times New Roman"/>
                <w:sz w:val="24"/>
                <w:szCs w:val="24"/>
              </w:rPr>
              <w:t>разрешается</w:t>
            </w:r>
            <w:proofErr w:type="gramEnd"/>
            <w:r w:rsidRPr="00D67531">
              <w:rPr>
                <w:rFonts w:ascii="Times New Roman" w:eastAsia="Calibri" w:hAnsi="Times New Roman" w:cs="Times New Roman"/>
                <w:sz w:val="24"/>
                <w:szCs w:val="24"/>
              </w:rPr>
              <w:t xml:space="preserve"> / не позволяется делать, объяснить почему</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Описывать свои чувства, которые возникают при определенных обстоятельствах</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Расспросить одноклассников о наиболее важной для них проблеме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Высказать и обосновать свою точку зрения по поводу того, что школа играет большую роль в жизни подростка</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Запрашивать информацию, используя формы вежливого поведения</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Целенаправленно расспрашивать в соответствии с ролевой игрой </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Рассказать о маршруте путешествия, используя карту</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 Соотносить графический образ слов со </w:t>
            </w:r>
            <w:proofErr w:type="gramStart"/>
            <w:r w:rsidRPr="00D67531">
              <w:rPr>
                <w:rFonts w:ascii="Times New Roman" w:eastAsia="Calibri" w:hAnsi="Times New Roman" w:cs="Times New Roman"/>
                <w:sz w:val="24"/>
                <w:szCs w:val="24"/>
              </w:rPr>
              <w:t>звуковым</w:t>
            </w:r>
            <w:proofErr w:type="gramEnd"/>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Выразить свое мнение о школе и обосновать его</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Рассказать о школе в которой бы хотел </w:t>
            </w:r>
            <w:proofErr w:type="gramStart"/>
            <w:r w:rsidRPr="00D67531">
              <w:rPr>
                <w:rFonts w:ascii="Times New Roman" w:eastAsia="Calibri" w:hAnsi="Times New Roman" w:cs="Times New Roman"/>
                <w:sz w:val="24"/>
                <w:szCs w:val="24"/>
              </w:rPr>
              <w:t>учится</w:t>
            </w:r>
            <w:proofErr w:type="gramEnd"/>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о частной школе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Отвечать на вопросы о </w:t>
            </w:r>
            <w:proofErr w:type="gramStart"/>
            <w:r w:rsidRPr="00D67531">
              <w:rPr>
                <w:rFonts w:ascii="Times New Roman" w:eastAsia="Calibri" w:hAnsi="Times New Roman" w:cs="Times New Roman"/>
                <w:sz w:val="24"/>
                <w:szCs w:val="24"/>
              </w:rPr>
              <w:t>прочитанном</w:t>
            </w:r>
            <w:proofErr w:type="gramEnd"/>
            <w:r w:rsidRPr="00D67531">
              <w:rPr>
                <w:rFonts w:ascii="Times New Roman" w:eastAsia="Calibri" w:hAnsi="Times New Roman" w:cs="Times New Roman"/>
                <w:sz w:val="24"/>
                <w:szCs w:val="24"/>
              </w:rPr>
              <w:t>, как бы пересказывая его содержание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Объяснить свое отношение к школьной форме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по поводу идеальной школьной формы</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с партнером мнениями о целесообразности создания школ для мальчиков и девочек</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текст с пониманием общего содержания</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текст с целью извлечения информации</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Рассказывать о книге с опорой на вопросы</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Составлять высказывание по аналогии с </w:t>
            </w:r>
            <w:proofErr w:type="gramStart"/>
            <w:r w:rsidRPr="00D67531">
              <w:rPr>
                <w:rFonts w:ascii="Times New Roman" w:eastAsia="Calibri" w:hAnsi="Times New Roman" w:cs="Times New Roman"/>
                <w:sz w:val="24"/>
                <w:szCs w:val="24"/>
              </w:rPr>
              <w:t>прочитанным</w:t>
            </w:r>
            <w:proofErr w:type="gramEnd"/>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по поводу наказания</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Сравнить правила поведения в российских школах и школах в Великобритании</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Выражать свое мнение о наиболее важных правилах поведения</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Написать правила поведения в школе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lastRenderedPageBreak/>
              <w:t xml:space="preserve">Нарисовать плакат </w:t>
            </w:r>
            <w:r w:rsidRPr="00D67531">
              <w:rPr>
                <w:rFonts w:ascii="Times New Roman" w:eastAsia="Calibri" w:hAnsi="Times New Roman" w:cs="Times New Roman"/>
                <w:sz w:val="24"/>
                <w:szCs w:val="24"/>
                <w:lang w:val="en-US"/>
              </w:rPr>
              <w:t>“Good Friend”</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по поводу фотографий</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Соотносить тексты и фотографии</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Выражать свое понимание понятия «хороший друг»</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Отвечать на вопросы анкеты</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Доказывать истинность пословиц о дружбе</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Написать письмо о необходимости объявления «День друзей»</w:t>
            </w:r>
          </w:p>
          <w:p w:rsidR="00822500" w:rsidRPr="00D67531" w:rsidRDefault="00822500" w:rsidP="008316F2">
            <w:pPr>
              <w:numPr>
                <w:ilvl w:val="0"/>
                <w:numId w:val="3"/>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Выражать свое отношение к </w:t>
            </w:r>
            <w:proofErr w:type="gramStart"/>
            <w:r w:rsidRPr="00D67531">
              <w:rPr>
                <w:rFonts w:ascii="Times New Roman" w:eastAsia="Calibri" w:hAnsi="Times New Roman" w:cs="Times New Roman"/>
                <w:sz w:val="24"/>
                <w:szCs w:val="24"/>
              </w:rPr>
              <w:t>прочитанному</w:t>
            </w:r>
            <w:proofErr w:type="gramEnd"/>
            <w:r w:rsidRPr="00D67531">
              <w:rPr>
                <w:rFonts w:ascii="Times New Roman" w:eastAsia="Calibri" w:hAnsi="Times New Roman" w:cs="Times New Roman"/>
                <w:sz w:val="24"/>
                <w:szCs w:val="24"/>
              </w:rPr>
              <w:t>.</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lastRenderedPageBreak/>
              <w:t>Тема:</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Спорт</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Количество часов:</w:t>
            </w:r>
          </w:p>
        </w:tc>
        <w:tc>
          <w:tcPr>
            <w:tcW w:w="8789" w:type="dxa"/>
          </w:tcPr>
          <w:p w:rsidR="00822500" w:rsidRPr="00D67531" w:rsidRDefault="00822500" w:rsidP="00822500">
            <w:pPr>
              <w:spacing w:before="120" w:after="120"/>
              <w:contextualSpacing/>
              <w:rPr>
                <w:rFonts w:ascii="Times New Roman" w:eastAsia="Times New Roman" w:hAnsi="Times New Roman" w:cs="Times New Roman"/>
                <w:b/>
                <w:sz w:val="24"/>
                <w:szCs w:val="24"/>
              </w:rPr>
            </w:pPr>
            <w:r w:rsidRPr="00D67531">
              <w:rPr>
                <w:rFonts w:ascii="Times New Roman" w:eastAsia="Times New Roman" w:hAnsi="Times New Roman" w:cs="Times New Roman"/>
                <w:b/>
                <w:sz w:val="24"/>
                <w:szCs w:val="24"/>
              </w:rPr>
              <w:t>24</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Цель и задачи изучения темы:</w:t>
            </w:r>
          </w:p>
        </w:tc>
        <w:tc>
          <w:tcPr>
            <w:tcW w:w="8789" w:type="dxa"/>
          </w:tcPr>
          <w:p w:rsidR="00822500" w:rsidRPr="00D67531" w:rsidRDefault="00822500" w:rsidP="00822500">
            <w:pPr>
              <w:spacing w:before="120" w:after="120"/>
              <w:contextualSpacing/>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D67531">
              <w:rPr>
                <w:rFonts w:ascii="Times New Roman" w:eastAsia="Times New Roman" w:hAnsi="Times New Roman" w:cs="Times New Roman"/>
                <w:sz w:val="24"/>
                <w:szCs w:val="24"/>
              </w:rPr>
              <w:t>аудирование</w:t>
            </w:r>
            <w:proofErr w:type="spellEnd"/>
            <w:r w:rsidRPr="00D67531">
              <w:rPr>
                <w:rFonts w:ascii="Times New Roman" w:eastAsia="Times New Roman" w:hAnsi="Times New Roman" w:cs="Times New Roman"/>
                <w:sz w:val="24"/>
                <w:szCs w:val="24"/>
              </w:rPr>
              <w:t>, чтение, письмо), языковой, социокультурной, компенсаторной, учебно-познавательной.</w:t>
            </w:r>
          </w:p>
        </w:tc>
      </w:tr>
      <w:tr w:rsidR="00822500" w:rsidRPr="00D67531" w:rsidTr="00822500">
        <w:tc>
          <w:tcPr>
            <w:tcW w:w="1951" w:type="dxa"/>
          </w:tcPr>
          <w:p w:rsidR="00822500" w:rsidRPr="00D67531" w:rsidRDefault="00822500" w:rsidP="00822500">
            <w:pPr>
              <w:spacing w:before="120" w:after="120"/>
              <w:contextualSpacing/>
              <w:rPr>
                <w:rFonts w:ascii="Times New Roman" w:hAnsi="Times New Roman" w:cs="Times New Roman"/>
                <w:b/>
                <w:sz w:val="24"/>
                <w:szCs w:val="24"/>
              </w:rPr>
            </w:pPr>
            <w:r w:rsidRPr="00D67531">
              <w:rPr>
                <w:rFonts w:ascii="Times New Roman" w:hAnsi="Times New Roman" w:cs="Times New Roman"/>
                <w:b/>
                <w:sz w:val="24"/>
                <w:szCs w:val="24"/>
              </w:rPr>
              <w:t xml:space="preserve">Требования к уровню подготовки  </w:t>
            </w:r>
            <w:proofErr w:type="gramStart"/>
            <w:r w:rsidRPr="00D67531">
              <w:rPr>
                <w:rFonts w:ascii="Times New Roman" w:hAnsi="Times New Roman" w:cs="Times New Roman"/>
                <w:b/>
                <w:sz w:val="24"/>
                <w:szCs w:val="24"/>
              </w:rPr>
              <w:t>обучающихся</w:t>
            </w:r>
            <w:proofErr w:type="gramEnd"/>
            <w:r w:rsidRPr="00D67531">
              <w:rPr>
                <w:rFonts w:ascii="Times New Roman" w:hAnsi="Times New Roman" w:cs="Times New Roman"/>
                <w:b/>
                <w:sz w:val="24"/>
                <w:szCs w:val="24"/>
              </w:rPr>
              <w:t>:</w:t>
            </w:r>
          </w:p>
        </w:tc>
        <w:tc>
          <w:tcPr>
            <w:tcW w:w="8789" w:type="dxa"/>
          </w:tcPr>
          <w:p w:rsidR="00822500" w:rsidRPr="00D67531" w:rsidRDefault="00822500" w:rsidP="00822500">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Учащиеся должны знать и уметь:</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с пониманием общего содержания</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с полным пониманием содержания</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Рассказывать о любимом виде спорта</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Понимать на слух информацию, передаваемую при помощи несложного текста, и выражать свое понимание в требуемой форме</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Расспрашивать партнёра о его отношении к спорту</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Составлять диалог по аналогии и с опорой на краткий план</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Читать текст с выборочным извлечением информации</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Объяснять смысл пословицы</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Декламировать стихи</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по вопросу о необходимости поддерживать спортивную форму</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Отвечать на вопросы анкеты</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Нарисовать плакат о необходимости соблюдать здоровый образ жизни</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Рисунки</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Вести диалог в соответствии с ролевой игрой (У врача, В аптеке и т.д.)</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Расспрашивать партнера о его поведении во время болезни</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Пересказывать прочитанный текст</w:t>
            </w:r>
          </w:p>
          <w:p w:rsidR="00822500" w:rsidRPr="00D67531" w:rsidRDefault="00822500" w:rsidP="008316F2">
            <w:pPr>
              <w:numPr>
                <w:ilvl w:val="0"/>
                <w:numId w:val="4"/>
              </w:numPr>
              <w:contextualSpacing/>
              <w:rPr>
                <w:rFonts w:ascii="Times New Roman" w:eastAsia="Calibri" w:hAnsi="Times New Roman" w:cs="Times New Roman"/>
                <w:sz w:val="24"/>
                <w:szCs w:val="24"/>
              </w:rPr>
            </w:pPr>
            <w:r w:rsidRPr="00D67531">
              <w:rPr>
                <w:rFonts w:ascii="Times New Roman" w:eastAsia="Calibri" w:hAnsi="Times New Roman" w:cs="Times New Roman"/>
                <w:sz w:val="24"/>
                <w:szCs w:val="24"/>
              </w:rPr>
              <w:t>Обменяться мнениями с партнером об опасных видах спорта.</w:t>
            </w:r>
          </w:p>
        </w:tc>
      </w:tr>
    </w:tbl>
    <w:p w:rsidR="00990461" w:rsidRPr="00D67531" w:rsidRDefault="00990461" w:rsidP="00820A2E">
      <w:pPr>
        <w:spacing w:after="0" w:line="240" w:lineRule="auto"/>
        <w:jc w:val="center"/>
        <w:rPr>
          <w:rFonts w:ascii="Times New Roman" w:eastAsia="Times New Roman" w:hAnsi="Times New Roman" w:cs="Times New Roman"/>
          <w:b/>
          <w:bCs/>
          <w:sz w:val="24"/>
          <w:szCs w:val="24"/>
          <w:lang w:eastAsia="ru-RU"/>
        </w:rPr>
      </w:pPr>
    </w:p>
    <w:p w:rsidR="00822500" w:rsidRPr="00D67531" w:rsidRDefault="00822500" w:rsidP="00822500">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color w:val="000000"/>
          <w:sz w:val="24"/>
          <w:szCs w:val="24"/>
          <w:lang w:eastAsia="ru-RU"/>
        </w:rPr>
        <w:t>Продуктивные речевые умения</w:t>
      </w:r>
    </w:p>
    <w:p w:rsidR="00822500" w:rsidRPr="00D67531" w:rsidRDefault="00822500" w:rsidP="00820A2E">
      <w:pPr>
        <w:spacing w:after="0" w:line="240" w:lineRule="auto"/>
        <w:jc w:val="center"/>
        <w:rPr>
          <w:rFonts w:ascii="Times New Roman" w:eastAsia="Times New Roman" w:hAnsi="Times New Roman" w:cs="Times New Roman"/>
          <w:b/>
          <w:bCs/>
          <w:sz w:val="24"/>
          <w:szCs w:val="24"/>
          <w:lang w:eastAsia="ru-RU"/>
        </w:rPr>
      </w:pPr>
    </w:p>
    <w:tbl>
      <w:tblPr>
        <w:tblW w:w="10703" w:type="dxa"/>
        <w:jc w:val="center"/>
        <w:tblInd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8716"/>
      </w:tblGrid>
      <w:tr w:rsidR="00822500" w:rsidRPr="00D67531" w:rsidTr="00822500">
        <w:trPr>
          <w:jc w:val="center"/>
        </w:trPr>
        <w:tc>
          <w:tcPr>
            <w:tcW w:w="1987" w:type="dxa"/>
          </w:tcPr>
          <w:p w:rsidR="00822500" w:rsidRPr="00D67531" w:rsidRDefault="00822500" w:rsidP="0082250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Умения диалогической речи</w:t>
            </w:r>
          </w:p>
        </w:tc>
        <w:tc>
          <w:tcPr>
            <w:tcW w:w="8716" w:type="dxa"/>
          </w:tcPr>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При овладении диалогической речью в рамках обозначенной тематики, а также в связи с прочитанным или прослушанным школьники учатся вести следующие виды диалогов, используя необходимые речевые клише:</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D67531">
              <w:rPr>
                <w:rFonts w:ascii="Times New Roman" w:eastAsia="Times New Roman" w:hAnsi="Times New Roman" w:cs="Times New Roman"/>
                <w:sz w:val="24"/>
                <w:szCs w:val="24"/>
                <w:lang w:eastAsia="ru-RU"/>
              </w:rPr>
              <w:t>– диалог этикетного характера: приветствовать и отвечать на приветствие, используя соответствующие обращения, принятые в англоговорящих странах; начинать, вести и заканчивать разговор по телефону; высказывать вежливую просьбу и реагировать на просьбу партнера; поддерживать диалог за столом (до, во время и после угощения); делать комплименты и реагировать на них; вежливо соглашаться или не соглашаться, используя краткий ответ;</w:t>
            </w:r>
            <w:proofErr w:type="gramEnd"/>
            <w:r w:rsidRPr="00D67531">
              <w:rPr>
                <w:rFonts w:ascii="Times New Roman" w:eastAsia="Times New Roman" w:hAnsi="Times New Roman" w:cs="Times New Roman"/>
                <w:sz w:val="24"/>
                <w:szCs w:val="24"/>
                <w:lang w:eastAsia="ru-RU"/>
              </w:rPr>
              <w:t xml:space="preserve"> предупреждать от опасности; переспрашивать;</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диалог-расспрос: сообщать информацию, отвечая на вопросы разных видов, и самостоятельно запрашивать информацию, выражая при этом свое мнение и переходя с позиции спрашивающего на позицию отвечающего и наоборот; брать/давать интервью;</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диалог побудительного характера: обратиться с просьбой, согласиться/отказаться выполнить просьбу; реагировать на предложение партнера </w:t>
            </w:r>
            <w:r w:rsidRPr="00D67531">
              <w:rPr>
                <w:rFonts w:ascii="Times New Roman" w:eastAsia="Times New Roman" w:hAnsi="Times New Roman" w:cs="Times New Roman"/>
                <w:sz w:val="24"/>
                <w:szCs w:val="24"/>
                <w:lang w:eastAsia="ru-RU"/>
              </w:rPr>
              <w:lastRenderedPageBreak/>
              <w:t xml:space="preserve">сделать что-либо вместе согласием/несогласием, желанием/нежеланием; попросить о помощи и предложить свою помощь; дать совет и </w:t>
            </w:r>
            <w:proofErr w:type="gramStart"/>
            <w:r w:rsidRPr="00D67531">
              <w:rPr>
                <w:rFonts w:ascii="Times New Roman" w:eastAsia="Times New Roman" w:hAnsi="Times New Roman" w:cs="Times New Roman"/>
                <w:sz w:val="24"/>
                <w:szCs w:val="24"/>
                <w:lang w:eastAsia="ru-RU"/>
              </w:rPr>
              <w:t>принять/не принять</w:t>
            </w:r>
            <w:proofErr w:type="gramEnd"/>
            <w:r w:rsidRPr="00D67531">
              <w:rPr>
                <w:rFonts w:ascii="Times New Roman" w:eastAsia="Times New Roman" w:hAnsi="Times New Roman" w:cs="Times New Roman"/>
                <w:sz w:val="24"/>
                <w:szCs w:val="24"/>
                <w:lang w:eastAsia="ru-RU"/>
              </w:rPr>
              <w:t xml:space="preserve"> совет партнера;</w:t>
            </w:r>
          </w:p>
          <w:p w:rsidR="00822500" w:rsidRPr="00D67531" w:rsidRDefault="00822500" w:rsidP="00F316B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диалог-обмен мнениями: выслушать сообщение/мнение партнера, </w:t>
            </w:r>
            <w:proofErr w:type="gramStart"/>
            <w:r w:rsidRPr="00D67531">
              <w:rPr>
                <w:rFonts w:ascii="Times New Roman" w:eastAsia="Times New Roman" w:hAnsi="Times New Roman" w:cs="Times New Roman"/>
                <w:sz w:val="24"/>
                <w:szCs w:val="24"/>
                <w:lang w:eastAsia="ru-RU"/>
              </w:rPr>
              <w:t>согласиться/не согласиться</w:t>
            </w:r>
            <w:proofErr w:type="gramEnd"/>
            <w:r w:rsidRPr="00D67531">
              <w:rPr>
                <w:rFonts w:ascii="Times New Roman" w:eastAsia="Times New Roman" w:hAnsi="Times New Roman" w:cs="Times New Roman"/>
                <w:sz w:val="24"/>
                <w:szCs w:val="24"/>
                <w:lang w:eastAsia="ru-RU"/>
              </w:rPr>
              <w:t xml:space="preserve"> с ним, выразить свою точку зрения и обосновать ее; выразить сомнение, одобрение/неодобрение.</w:t>
            </w:r>
          </w:p>
        </w:tc>
      </w:tr>
      <w:tr w:rsidR="00822500" w:rsidRPr="00D67531" w:rsidTr="00822500">
        <w:trPr>
          <w:jc w:val="center"/>
        </w:trPr>
        <w:tc>
          <w:tcPr>
            <w:tcW w:w="1987" w:type="dxa"/>
          </w:tcPr>
          <w:p w:rsidR="00822500" w:rsidRPr="00D67531" w:rsidRDefault="00822500" w:rsidP="0082250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lastRenderedPageBreak/>
              <w:t>Умения монологической речи</w:t>
            </w:r>
          </w:p>
        </w:tc>
        <w:tc>
          <w:tcPr>
            <w:tcW w:w="8716" w:type="dxa"/>
          </w:tcPr>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При овладении монологической речью школьники учатся: </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описывать иллюстрацию;</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высказываться на заданную тему с опорой на ключевые слова, вопросы, план;</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высказываться в связи с ситуацией общения, используя уточнение, аргументацию и выражая свое отношение к предмету речи;</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делать краткое сообщение на заданную тему на основе </w:t>
            </w:r>
            <w:proofErr w:type="gramStart"/>
            <w:r w:rsidRPr="00D67531">
              <w:rPr>
                <w:rFonts w:ascii="Times New Roman" w:eastAsia="Times New Roman" w:hAnsi="Times New Roman" w:cs="Times New Roman"/>
                <w:sz w:val="24"/>
                <w:szCs w:val="24"/>
                <w:lang w:eastAsia="ru-RU"/>
              </w:rPr>
              <w:t>прочитанного</w:t>
            </w:r>
            <w:proofErr w:type="gramEnd"/>
            <w:r w:rsidRPr="00D67531">
              <w:rPr>
                <w:rFonts w:ascii="Times New Roman" w:eastAsia="Times New Roman" w:hAnsi="Times New Roman" w:cs="Times New Roman"/>
                <w:sz w:val="24"/>
                <w:szCs w:val="24"/>
                <w:lang w:eastAsia="ru-RU"/>
              </w:rPr>
              <w:t>/прослушанного, выражая свое мнение и отношение;</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передавать содержание прочитанного/прослушанного текста с опорой на ключевые слова/план и без опоры;</w:t>
            </w:r>
          </w:p>
          <w:p w:rsidR="00822500" w:rsidRPr="00D67531" w:rsidRDefault="00822500" w:rsidP="00F316B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давать характеристику героям прочитанного/прослушанного текста.</w:t>
            </w:r>
          </w:p>
        </w:tc>
      </w:tr>
      <w:tr w:rsidR="00822500" w:rsidRPr="00D67531" w:rsidTr="00822500">
        <w:trPr>
          <w:jc w:val="center"/>
        </w:trPr>
        <w:tc>
          <w:tcPr>
            <w:tcW w:w="1987" w:type="dxa"/>
          </w:tcPr>
          <w:p w:rsidR="00822500" w:rsidRPr="00D67531" w:rsidRDefault="00822500" w:rsidP="0082250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Умения письменной речи</w:t>
            </w:r>
          </w:p>
        </w:tc>
        <w:tc>
          <w:tcPr>
            <w:tcW w:w="8716" w:type="dxa"/>
          </w:tcPr>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При овладении письменной речью школьники учатся:</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заполнять таблицы по образцу;</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составлять вопросы к тексту и отвечать на них;</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D67531">
              <w:rPr>
                <w:rFonts w:ascii="Times New Roman" w:eastAsia="Times New Roman" w:hAnsi="Times New Roman" w:cs="Times New Roman"/>
                <w:sz w:val="24"/>
                <w:szCs w:val="24"/>
                <w:lang w:eastAsia="ru-RU"/>
              </w:rPr>
              <w:t>– заполнять  формуляр,  анкету,  сообщая  о  себе  основные  сведения (имя, фамилия, возраст, пол, гражданство, адрес);</w:t>
            </w:r>
            <w:proofErr w:type="gramEnd"/>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писать поздравление с Новым годом, Рождеством, днем рождения и другими праздниками, выражая пожелания;</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писать личное письмо зарубежному другу/отвечать на письмо зарубежного друга, описывая события и свои впечатления, соблюдая нормы письменного этикета, принятого в англоговорящих странах;</w:t>
            </w:r>
          </w:p>
          <w:p w:rsidR="00822500" w:rsidRPr="00D67531" w:rsidRDefault="00822500" w:rsidP="00F316B5">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делать краткие выписки из текста с целью их использования в собственных высказываниях.</w:t>
            </w:r>
          </w:p>
        </w:tc>
      </w:tr>
    </w:tbl>
    <w:p w:rsidR="00822500" w:rsidRPr="00D67531" w:rsidRDefault="00822500" w:rsidP="00820A2E">
      <w:pPr>
        <w:spacing w:after="0" w:line="240" w:lineRule="auto"/>
        <w:jc w:val="center"/>
        <w:rPr>
          <w:rFonts w:ascii="Times New Roman" w:eastAsia="Times New Roman" w:hAnsi="Times New Roman" w:cs="Times New Roman"/>
          <w:b/>
          <w:bCs/>
          <w:sz w:val="24"/>
          <w:szCs w:val="24"/>
          <w:lang w:eastAsia="ru-RU"/>
        </w:rPr>
      </w:pPr>
    </w:p>
    <w:p w:rsidR="00822500" w:rsidRPr="00D67531" w:rsidRDefault="00822500" w:rsidP="0082250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D67531">
        <w:rPr>
          <w:rFonts w:ascii="Times New Roman" w:eastAsia="Times New Roman" w:hAnsi="Times New Roman" w:cs="Times New Roman"/>
          <w:b/>
          <w:bCs/>
          <w:color w:val="000000"/>
          <w:sz w:val="24"/>
          <w:szCs w:val="24"/>
          <w:lang w:eastAsia="ru-RU"/>
        </w:rPr>
        <w:t>Рецептивные речевые умения</w:t>
      </w:r>
    </w:p>
    <w:p w:rsidR="00822500" w:rsidRPr="00D67531" w:rsidRDefault="00822500" w:rsidP="00822500">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0269" w:type="dxa"/>
        <w:jc w:val="center"/>
        <w:tblInd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7755"/>
      </w:tblGrid>
      <w:tr w:rsidR="00822500" w:rsidRPr="00D67531" w:rsidTr="00F316B5">
        <w:trPr>
          <w:jc w:val="center"/>
        </w:trPr>
        <w:tc>
          <w:tcPr>
            <w:tcW w:w="2514" w:type="dxa"/>
          </w:tcPr>
          <w:p w:rsidR="00822500" w:rsidRPr="00D67531" w:rsidRDefault="00822500" w:rsidP="00F316B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 xml:space="preserve">Умения </w:t>
            </w:r>
            <w:proofErr w:type="spellStart"/>
            <w:r w:rsidRPr="00D67531">
              <w:rPr>
                <w:rFonts w:ascii="Times New Roman" w:eastAsia="Times New Roman" w:hAnsi="Times New Roman" w:cs="Times New Roman"/>
                <w:color w:val="000000"/>
                <w:sz w:val="24"/>
                <w:szCs w:val="24"/>
                <w:lang w:eastAsia="ru-RU"/>
              </w:rPr>
              <w:t>аудирования</w:t>
            </w:r>
            <w:proofErr w:type="spellEnd"/>
          </w:p>
        </w:tc>
        <w:tc>
          <w:tcPr>
            <w:tcW w:w="7755" w:type="dxa"/>
          </w:tcPr>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При овладении </w:t>
            </w:r>
            <w:proofErr w:type="spellStart"/>
            <w:r w:rsidRPr="00D67531">
              <w:rPr>
                <w:rFonts w:ascii="Times New Roman" w:eastAsia="Times New Roman" w:hAnsi="Times New Roman" w:cs="Times New Roman"/>
                <w:sz w:val="24"/>
                <w:szCs w:val="24"/>
                <w:lang w:eastAsia="ru-RU"/>
              </w:rPr>
              <w:t>аудированием</w:t>
            </w:r>
            <w:proofErr w:type="spellEnd"/>
            <w:r w:rsidRPr="00D67531">
              <w:rPr>
                <w:rFonts w:ascii="Times New Roman" w:eastAsia="Times New Roman" w:hAnsi="Times New Roman" w:cs="Times New Roman"/>
                <w:sz w:val="24"/>
                <w:szCs w:val="24"/>
                <w:lang w:eastAsia="ru-RU"/>
              </w:rPr>
              <w:t xml:space="preserve"> школьники учатся:</w:t>
            </w:r>
          </w:p>
          <w:p w:rsidR="00822500" w:rsidRPr="00D67531" w:rsidRDefault="00822500" w:rsidP="00822500">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воспринимать на слух и понимать живую речь собеседника, а также тексты в видео- и аудиозаписи с различной глубиной: пониманием основного содержания и извлечением необходимой информации. При этом учащиеся опираются на догадку и контекст, стараются игнорировать неизвестный языковой материал, несущественный для понимания;</w:t>
            </w:r>
          </w:p>
          <w:p w:rsidR="00822500" w:rsidRPr="00D67531" w:rsidRDefault="00822500"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воспринимать на слух и выделять необходимую/интересующую информацию в аутентичных прагматических текстах, например объявлениях на вокзале/</w:t>
            </w:r>
            <w:r w:rsidR="00F35213" w:rsidRPr="00D67531">
              <w:rPr>
                <w:rFonts w:ascii="Times New Roman" w:eastAsia="Times New Roman" w:hAnsi="Times New Roman" w:cs="Times New Roman"/>
                <w:sz w:val="24"/>
                <w:szCs w:val="24"/>
                <w:lang w:eastAsia="ru-RU"/>
              </w:rPr>
              <w:t>в аэропорту, в прогнозе погоды.</w:t>
            </w:r>
          </w:p>
        </w:tc>
      </w:tr>
      <w:tr w:rsidR="00822500" w:rsidRPr="00D67531" w:rsidTr="00F316B5">
        <w:trPr>
          <w:jc w:val="center"/>
        </w:trPr>
        <w:tc>
          <w:tcPr>
            <w:tcW w:w="2514" w:type="dxa"/>
          </w:tcPr>
          <w:p w:rsidR="00822500" w:rsidRPr="00D67531" w:rsidRDefault="00822500" w:rsidP="00F316B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Умения чтения</w:t>
            </w:r>
          </w:p>
        </w:tc>
        <w:tc>
          <w:tcPr>
            <w:tcW w:w="7755" w:type="dxa"/>
          </w:tcPr>
          <w:p w:rsidR="00F35213" w:rsidRPr="00D67531" w:rsidRDefault="00F35213" w:rsidP="00F35213">
            <w:pPr>
              <w:autoSpaceDE w:val="0"/>
              <w:autoSpaceDN w:val="0"/>
              <w:adjustRightInd w:val="0"/>
              <w:spacing w:after="0" w:line="240" w:lineRule="auto"/>
              <w:ind w:right="-30"/>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При овладении чтением школьники учатся читать аутентичные тексты, содержание которых соответствует коммуникативно-познавательным потребностям и интересам учащихся 5–7 классов, и понимать их с различной глубиной: с пониманием основного содержания (ознакомительное чтение), с полным пониманием (изучающее чтение), с извлечением нужной/требуемой информации (просмотровое или поисковое чтение).</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Словарь  используется  по  мере  необходимости,  независимо  от  вида чтения.</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При овладении чтением школьники:</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совершенствуют технику чтения вслух и про себя: соотносят графический образ слова с его звуковым образом на основе знания </w:t>
            </w:r>
            <w:r w:rsidRPr="00D67531">
              <w:rPr>
                <w:rFonts w:ascii="Times New Roman" w:eastAsia="Times New Roman" w:hAnsi="Times New Roman" w:cs="Times New Roman"/>
                <w:sz w:val="24"/>
                <w:szCs w:val="24"/>
                <w:lang w:eastAsia="ru-RU"/>
              </w:rPr>
              <w:lastRenderedPageBreak/>
              <w:t>новых правил чтения;</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учатся читать выразительно вслух небольшие тексты (объявления, сообщения, инсценируемые диалоги), содержащие только изученный языковой материал;</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D67531">
              <w:rPr>
                <w:rFonts w:ascii="Times New Roman" w:eastAsia="Times New Roman" w:hAnsi="Times New Roman" w:cs="Times New Roman"/>
                <w:sz w:val="24"/>
                <w:szCs w:val="24"/>
                <w:lang w:eastAsia="ru-RU"/>
              </w:rPr>
              <w:t>– учатся читать с пониманием основного содержания аутентичные тексты разных типов: личные письма, странички из дневника, письма-приглашения, стихи, отрывки из художественной прозы, короткие рассказы, сказки, газетные статьи, информационно-рекламные тексты (объявления, вывески, меню, программы радио- и телепередач, файлы на дисплее компьютера, факсы, странички из путеводителя, странички из календаря, рецепты, инструкции.</w:t>
            </w:r>
            <w:proofErr w:type="gramEnd"/>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В ходе ознакомительного чтения школьники учатся: </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определять тему/основную мысль;</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noProof/>
                <w:sz w:val="24"/>
                <w:szCs w:val="24"/>
                <w:lang w:eastAsia="ru-RU"/>
              </w:rPr>
              <w:t xml:space="preserve">- </w:t>
            </w:r>
            <w:r w:rsidRPr="00D67531">
              <w:rPr>
                <w:rFonts w:ascii="Times New Roman" w:eastAsia="Times New Roman" w:hAnsi="Times New Roman" w:cs="Times New Roman"/>
                <w:sz w:val="24"/>
                <w:szCs w:val="24"/>
                <w:lang w:eastAsia="ru-RU"/>
              </w:rPr>
              <w:t>выделять главные факты, опуская второстепенные;</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устанавливать  логическую  последовательность  основных  фактов текста;</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догадываться о значении отдельных слов (на основе сходства с родным языком, по словообразовательным элементам, по контексту);</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пользоваться  сносками  и  лингвострановедческим  справочником, словарем;</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В ходе изучающего чтения школьники учатся:</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читать несложные аутентичные и адаптированные тексты разных типов, полно и точно понимая текст на основе его информационной переработки (смыслового и структурного анализа отдельных мест текста, выборочного перевода и т. д.);</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устанавливать причинно-следственную взаимосвязь фактов и событий текста;</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оценивать  полученную  из  текста  информацию,  выражать  свое мнение.</w:t>
            </w:r>
          </w:p>
          <w:p w:rsidR="00F35213"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В ходе просмотрового/поискового чтения школьники учатся:</w:t>
            </w:r>
          </w:p>
          <w:p w:rsidR="00822500" w:rsidRPr="00D67531" w:rsidRDefault="00F35213" w:rsidP="00F35213">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выбирать необходимую/интересующую информацию, просмотрев один текст или несколько коротких текстов.</w:t>
            </w:r>
          </w:p>
        </w:tc>
      </w:tr>
    </w:tbl>
    <w:p w:rsidR="00822500" w:rsidRPr="00D67531" w:rsidRDefault="00822500" w:rsidP="00822500">
      <w:pPr>
        <w:tabs>
          <w:tab w:val="left" w:pos="1035"/>
          <w:tab w:val="center" w:pos="5245"/>
        </w:tabs>
        <w:spacing w:after="0" w:line="240" w:lineRule="auto"/>
        <w:rPr>
          <w:rFonts w:ascii="Times New Roman" w:eastAsia="Times New Roman" w:hAnsi="Times New Roman" w:cs="Times New Roman"/>
          <w:b/>
          <w:bCs/>
          <w:sz w:val="24"/>
          <w:szCs w:val="24"/>
          <w:lang w:eastAsia="ru-RU"/>
        </w:rPr>
      </w:pPr>
      <w:r w:rsidRPr="00D67531">
        <w:rPr>
          <w:rFonts w:ascii="Times New Roman" w:eastAsia="Times New Roman" w:hAnsi="Times New Roman" w:cs="Times New Roman"/>
          <w:b/>
          <w:bCs/>
          <w:sz w:val="24"/>
          <w:szCs w:val="24"/>
          <w:lang w:eastAsia="ru-RU"/>
        </w:rPr>
        <w:lastRenderedPageBreak/>
        <w:tab/>
      </w:r>
    </w:p>
    <w:p w:rsidR="00F35213" w:rsidRPr="00D67531" w:rsidRDefault="00F35213" w:rsidP="00F35213">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D67531">
        <w:rPr>
          <w:rFonts w:ascii="Times New Roman" w:eastAsia="Times New Roman" w:hAnsi="Times New Roman" w:cs="Times New Roman"/>
          <w:b/>
          <w:color w:val="000000"/>
          <w:sz w:val="24"/>
          <w:szCs w:val="24"/>
          <w:lang w:eastAsia="ru-RU"/>
        </w:rPr>
        <w:t>Грамматическая сторона речи</w:t>
      </w:r>
    </w:p>
    <w:p w:rsidR="00F316B5" w:rsidRPr="00D67531" w:rsidRDefault="00F316B5" w:rsidP="00F316B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Школьники учатся употреблять в речи:</w:t>
      </w:r>
    </w:p>
    <w:p w:rsidR="00EF6E98" w:rsidRPr="00D67531" w:rsidRDefault="00037CBE" w:rsidP="00037CBE">
      <w:pPr>
        <w:spacing w:after="0"/>
        <w:jc w:val="both"/>
        <w:rPr>
          <w:rFonts w:ascii="Times New Roman" w:eastAsia="Calibri" w:hAnsi="Times New Roman" w:cs="Times New Roman"/>
          <w:sz w:val="24"/>
          <w:szCs w:val="24"/>
        </w:rPr>
      </w:pPr>
      <w:proofErr w:type="gramStart"/>
      <w:r w:rsidRPr="00D67531">
        <w:rPr>
          <w:rFonts w:ascii="Times New Roman" w:eastAsia="Calibri" w:hAnsi="Times New Roman" w:cs="Times New Roman"/>
          <w:sz w:val="24"/>
          <w:szCs w:val="24"/>
        </w:rPr>
        <w:t xml:space="preserve">- </w:t>
      </w:r>
      <w:r w:rsidR="00EF6E98" w:rsidRPr="00D67531">
        <w:rPr>
          <w:rFonts w:ascii="Times New Roman" w:eastAsia="Calibri" w:hAnsi="Times New Roman" w:cs="Times New Roman"/>
          <w:sz w:val="24"/>
          <w:szCs w:val="24"/>
        </w:rPr>
        <w:t xml:space="preserve">изученные существительные с определённым /неопределённым /нулевым артиклем, прилагательные в положительной, сравнительной и превосходной степенях, количественные  и порядковые  числительные, личные, притяжательные и вопросительные местоимения, глагол </w:t>
      </w:r>
      <w:proofErr w:type="spellStart"/>
      <w:r w:rsidR="00EF6E98" w:rsidRPr="00D67531">
        <w:rPr>
          <w:rFonts w:ascii="Times New Roman" w:eastAsia="Calibri" w:hAnsi="Times New Roman" w:cs="Times New Roman"/>
          <w:sz w:val="24"/>
          <w:szCs w:val="24"/>
        </w:rPr>
        <w:t>have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got</w:t>
      </w:r>
      <w:proofErr w:type="spellEnd"/>
      <w:r w:rsidR="00EF6E98" w:rsidRPr="00D67531">
        <w:rPr>
          <w:rFonts w:ascii="Times New Roman" w:eastAsia="Calibri" w:hAnsi="Times New Roman" w:cs="Times New Roman"/>
          <w:sz w:val="24"/>
          <w:szCs w:val="24"/>
        </w:rPr>
        <w:t xml:space="preserve">, глагол-связку </w:t>
      </w:r>
      <w:proofErr w:type="spellStart"/>
      <w:r w:rsidR="00EF6E98" w:rsidRPr="00D67531">
        <w:rPr>
          <w:rFonts w:ascii="Times New Roman" w:eastAsia="Calibri" w:hAnsi="Times New Roman" w:cs="Times New Roman"/>
          <w:sz w:val="24"/>
          <w:szCs w:val="24"/>
        </w:rPr>
        <w:t>to</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be</w:t>
      </w:r>
      <w:proofErr w:type="spellEnd"/>
      <w:r w:rsidR="00EF6E98" w:rsidRPr="00D67531">
        <w:rPr>
          <w:rFonts w:ascii="Times New Roman" w:eastAsia="Calibri" w:hAnsi="Times New Roman" w:cs="Times New Roman"/>
          <w:sz w:val="24"/>
          <w:szCs w:val="24"/>
        </w:rPr>
        <w:t xml:space="preserve">, модальные глаголы </w:t>
      </w:r>
      <w:r w:rsidR="00F366EB" w:rsidRPr="00D67531">
        <w:rPr>
          <w:rFonts w:ascii="Times New Roman" w:eastAsia="Times New Roman" w:hAnsi="Times New Roman" w:cs="Times New Roman"/>
          <w:sz w:val="24"/>
          <w:szCs w:val="24"/>
          <w:lang w:val="en-US" w:eastAsia="ru-RU"/>
        </w:rPr>
        <w:t>can</w:t>
      </w:r>
      <w:r w:rsidR="00F366EB" w:rsidRPr="00D67531">
        <w:rPr>
          <w:rFonts w:ascii="Times New Roman" w:eastAsia="Times New Roman" w:hAnsi="Times New Roman" w:cs="Times New Roman"/>
          <w:sz w:val="24"/>
          <w:szCs w:val="24"/>
          <w:lang w:eastAsia="ru-RU"/>
        </w:rPr>
        <w:t xml:space="preserve">, </w:t>
      </w:r>
      <w:r w:rsidR="00F366EB" w:rsidRPr="00D67531">
        <w:rPr>
          <w:rFonts w:ascii="Times New Roman" w:eastAsia="Times New Roman" w:hAnsi="Times New Roman" w:cs="Times New Roman"/>
          <w:sz w:val="24"/>
          <w:szCs w:val="24"/>
          <w:lang w:val="en-US" w:eastAsia="ru-RU"/>
        </w:rPr>
        <w:t>need</w:t>
      </w:r>
      <w:r w:rsidR="00F366EB" w:rsidRPr="00D67531">
        <w:rPr>
          <w:rFonts w:ascii="Times New Roman" w:eastAsia="Times New Roman" w:hAnsi="Times New Roman" w:cs="Times New Roman"/>
          <w:sz w:val="24"/>
          <w:szCs w:val="24"/>
          <w:lang w:eastAsia="ru-RU"/>
        </w:rPr>
        <w:t xml:space="preserve">, </w:t>
      </w:r>
      <w:r w:rsidR="00F366EB" w:rsidRPr="00D67531">
        <w:rPr>
          <w:rFonts w:ascii="Times New Roman" w:eastAsia="Times New Roman" w:hAnsi="Times New Roman" w:cs="Times New Roman"/>
          <w:sz w:val="24"/>
          <w:szCs w:val="24"/>
          <w:lang w:val="en-US" w:eastAsia="ru-RU"/>
        </w:rPr>
        <w:t>must</w:t>
      </w:r>
      <w:r w:rsidR="00F366EB" w:rsidRPr="00D67531">
        <w:rPr>
          <w:rFonts w:ascii="Times New Roman" w:eastAsia="Times New Roman" w:hAnsi="Times New Roman" w:cs="Times New Roman"/>
          <w:sz w:val="24"/>
          <w:szCs w:val="24"/>
          <w:lang w:eastAsia="ru-RU"/>
        </w:rPr>
        <w:t xml:space="preserve">, </w:t>
      </w:r>
      <w:r w:rsidR="00F366EB" w:rsidRPr="00D67531">
        <w:rPr>
          <w:rFonts w:ascii="Times New Roman" w:eastAsia="Times New Roman" w:hAnsi="Times New Roman" w:cs="Times New Roman"/>
          <w:sz w:val="24"/>
          <w:szCs w:val="24"/>
          <w:lang w:val="en-US" w:eastAsia="ru-RU"/>
        </w:rPr>
        <w:t>have</w:t>
      </w:r>
      <w:r w:rsidR="00F366EB" w:rsidRPr="00D67531">
        <w:rPr>
          <w:rFonts w:ascii="Times New Roman" w:eastAsia="Times New Roman" w:hAnsi="Times New Roman" w:cs="Times New Roman"/>
          <w:sz w:val="24"/>
          <w:szCs w:val="24"/>
          <w:lang w:eastAsia="ru-RU"/>
        </w:rPr>
        <w:t xml:space="preserve"> </w:t>
      </w:r>
      <w:r w:rsidR="00F366EB" w:rsidRPr="00D67531">
        <w:rPr>
          <w:rFonts w:ascii="Times New Roman" w:eastAsia="Times New Roman" w:hAnsi="Times New Roman" w:cs="Times New Roman"/>
          <w:sz w:val="24"/>
          <w:szCs w:val="24"/>
          <w:lang w:val="en-US" w:eastAsia="ru-RU"/>
        </w:rPr>
        <w:t>to</w:t>
      </w:r>
      <w:r w:rsidR="00F366EB" w:rsidRPr="00D67531">
        <w:rPr>
          <w:rFonts w:ascii="Times New Roman" w:eastAsia="Times New Roman" w:hAnsi="Times New Roman" w:cs="Times New Roman"/>
          <w:sz w:val="24"/>
          <w:szCs w:val="24"/>
          <w:lang w:eastAsia="ru-RU"/>
        </w:rPr>
        <w:t xml:space="preserve">, </w:t>
      </w:r>
      <w:r w:rsidR="00F366EB" w:rsidRPr="00D67531">
        <w:rPr>
          <w:rFonts w:ascii="Times New Roman" w:eastAsia="Times New Roman" w:hAnsi="Times New Roman" w:cs="Times New Roman"/>
          <w:sz w:val="24"/>
          <w:szCs w:val="24"/>
          <w:lang w:val="en-US" w:eastAsia="ru-RU"/>
        </w:rPr>
        <w:t>should</w:t>
      </w:r>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видо</w:t>
      </w:r>
      <w:proofErr w:type="spellEnd"/>
      <w:r w:rsidR="00EF6E98" w:rsidRPr="00D67531">
        <w:rPr>
          <w:rFonts w:ascii="Times New Roman" w:eastAsia="Calibri" w:hAnsi="Times New Roman" w:cs="Times New Roman"/>
          <w:sz w:val="24"/>
          <w:szCs w:val="24"/>
        </w:rPr>
        <w:t xml:space="preserve">-временные формы </w:t>
      </w:r>
      <w:proofErr w:type="spellStart"/>
      <w:r w:rsidR="00EF6E98" w:rsidRPr="00D67531">
        <w:rPr>
          <w:rFonts w:ascii="Times New Roman" w:eastAsia="Calibri" w:hAnsi="Times New Roman" w:cs="Times New Roman"/>
          <w:sz w:val="24"/>
          <w:szCs w:val="24"/>
        </w:rPr>
        <w:t>Present</w:t>
      </w:r>
      <w:proofErr w:type="spellEnd"/>
      <w:r w:rsidR="00EF6E98" w:rsidRPr="00D67531">
        <w:rPr>
          <w:rFonts w:ascii="Times New Roman" w:eastAsia="Calibri" w:hAnsi="Times New Roman" w:cs="Times New Roman"/>
          <w:sz w:val="24"/>
          <w:szCs w:val="24"/>
        </w:rPr>
        <w:t>/</w:t>
      </w:r>
      <w:proofErr w:type="spellStart"/>
      <w:r w:rsidR="00EF6E98" w:rsidRPr="00D67531">
        <w:rPr>
          <w:rFonts w:ascii="Times New Roman" w:eastAsia="Calibri" w:hAnsi="Times New Roman" w:cs="Times New Roman"/>
          <w:sz w:val="24"/>
          <w:szCs w:val="24"/>
        </w:rPr>
        <w:t>Past</w:t>
      </w:r>
      <w:proofErr w:type="spellEnd"/>
      <w:r w:rsidR="00EF6E98" w:rsidRPr="00D67531">
        <w:rPr>
          <w:rFonts w:ascii="Times New Roman" w:eastAsia="Calibri" w:hAnsi="Times New Roman" w:cs="Times New Roman"/>
          <w:sz w:val="24"/>
          <w:szCs w:val="24"/>
        </w:rPr>
        <w:t>/</w:t>
      </w:r>
      <w:proofErr w:type="spellStart"/>
      <w:r w:rsidR="00EF6E98" w:rsidRPr="00D67531">
        <w:rPr>
          <w:rFonts w:ascii="Times New Roman" w:eastAsia="Calibri" w:hAnsi="Times New Roman" w:cs="Times New Roman"/>
          <w:sz w:val="24"/>
          <w:szCs w:val="24"/>
        </w:rPr>
        <w:t>Future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Simple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Present</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Perfect</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Present</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Progressive</w:t>
      </w:r>
      <w:proofErr w:type="spellEnd"/>
      <w:r w:rsidR="00EF6E98" w:rsidRPr="00D67531">
        <w:rPr>
          <w:rFonts w:ascii="Times New Roman" w:eastAsia="Calibri" w:hAnsi="Times New Roman" w:cs="Times New Roman"/>
          <w:sz w:val="24"/>
          <w:szCs w:val="24"/>
        </w:rPr>
        <w:t xml:space="preserve">, конструкцию </w:t>
      </w:r>
      <w:proofErr w:type="spellStart"/>
      <w:r w:rsidR="00EF6E98" w:rsidRPr="00D67531">
        <w:rPr>
          <w:rFonts w:ascii="Times New Roman" w:eastAsia="Calibri" w:hAnsi="Times New Roman" w:cs="Times New Roman"/>
          <w:sz w:val="24"/>
          <w:szCs w:val="24"/>
        </w:rPr>
        <w:t>to</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be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going</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to</w:t>
      </w:r>
      <w:proofErr w:type="spellEnd"/>
      <w:r w:rsidR="00EF6E98" w:rsidRPr="00D67531">
        <w:rPr>
          <w:rFonts w:ascii="Times New Roman" w:eastAsia="Calibri" w:hAnsi="Times New Roman" w:cs="Times New Roman"/>
          <w:sz w:val="24"/>
          <w:szCs w:val="24"/>
        </w:rPr>
        <w:t xml:space="preserve"> для выражения будущих действий, наречия времени, места и</w:t>
      </w:r>
      <w:proofErr w:type="gramEnd"/>
      <w:r w:rsidR="00EF6E98" w:rsidRPr="00D67531">
        <w:rPr>
          <w:rFonts w:ascii="Times New Roman" w:eastAsia="Calibri" w:hAnsi="Times New Roman" w:cs="Times New Roman"/>
          <w:sz w:val="24"/>
          <w:szCs w:val="24"/>
        </w:rPr>
        <w:t xml:space="preserve"> образа действия, наиболее употребительные предлоги для выражения временных и пространственных отношений;</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 xml:space="preserve">основные коммуникативные типы предложений, </w:t>
      </w:r>
      <w:r w:rsidR="00F366EB" w:rsidRPr="00D67531">
        <w:rPr>
          <w:rFonts w:ascii="Times New Roman" w:eastAsia="Times New Roman" w:hAnsi="Times New Roman" w:cs="Times New Roman"/>
          <w:sz w:val="24"/>
          <w:szCs w:val="24"/>
        </w:rPr>
        <w:t>условные предложения,</w:t>
      </w:r>
      <w:r w:rsidR="00F366EB" w:rsidRPr="00D67531">
        <w:rPr>
          <w:rFonts w:ascii="Times New Roman" w:eastAsia="Calibri" w:hAnsi="Times New Roman" w:cs="Times New Roman"/>
          <w:sz w:val="24"/>
          <w:szCs w:val="24"/>
        </w:rPr>
        <w:t xml:space="preserve"> </w:t>
      </w:r>
      <w:r w:rsidR="00EF6E98" w:rsidRPr="00D67531">
        <w:rPr>
          <w:rFonts w:ascii="Times New Roman" w:eastAsia="Calibri" w:hAnsi="Times New Roman" w:cs="Times New Roman"/>
          <w:sz w:val="24"/>
          <w:szCs w:val="24"/>
        </w:rPr>
        <w:t xml:space="preserve">безличные предложения, предложения с оборотом </w:t>
      </w:r>
      <w:proofErr w:type="spellStart"/>
      <w:r w:rsidR="00EF6E98" w:rsidRPr="00D67531">
        <w:rPr>
          <w:rFonts w:ascii="Times New Roman" w:eastAsia="Calibri" w:hAnsi="Times New Roman" w:cs="Times New Roman"/>
          <w:sz w:val="24"/>
          <w:szCs w:val="24"/>
        </w:rPr>
        <w:t>there</w:t>
      </w:r>
      <w:proofErr w:type="spellEnd"/>
      <w:r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is</w:t>
      </w:r>
      <w:proofErr w:type="spellEnd"/>
      <w:r w:rsidR="00EF6E98" w:rsidRPr="00D67531">
        <w:rPr>
          <w:rFonts w:ascii="Times New Roman" w:eastAsia="Calibri" w:hAnsi="Times New Roman" w:cs="Times New Roman"/>
          <w:sz w:val="24"/>
          <w:szCs w:val="24"/>
        </w:rPr>
        <w:t>/</w:t>
      </w:r>
      <w:proofErr w:type="spellStart"/>
      <w:r w:rsidR="00EF6E98" w:rsidRPr="00D67531">
        <w:rPr>
          <w:rFonts w:ascii="Times New Roman" w:eastAsia="Calibri" w:hAnsi="Times New Roman" w:cs="Times New Roman"/>
          <w:sz w:val="24"/>
          <w:szCs w:val="24"/>
        </w:rPr>
        <w:t>there</w:t>
      </w:r>
      <w:proofErr w:type="spellEnd"/>
      <w:r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are</w:t>
      </w:r>
      <w:proofErr w:type="spellEnd"/>
      <w:r w:rsidR="00EF6E98" w:rsidRPr="00D67531">
        <w:rPr>
          <w:rFonts w:ascii="Times New Roman" w:eastAsia="Calibri" w:hAnsi="Times New Roman" w:cs="Times New Roman"/>
          <w:sz w:val="24"/>
          <w:szCs w:val="24"/>
        </w:rPr>
        <w:t>, побудительные предложения в утвердительной и отрицательной формах;</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указательные (</w:t>
      </w:r>
      <w:proofErr w:type="spellStart"/>
      <w:r w:rsidR="00EF6E98" w:rsidRPr="00D67531">
        <w:rPr>
          <w:rFonts w:ascii="Times New Roman" w:eastAsia="Calibri" w:hAnsi="Times New Roman" w:cs="Times New Roman"/>
          <w:sz w:val="24"/>
          <w:szCs w:val="24"/>
        </w:rPr>
        <w:t>this</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that</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these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those</w:t>
      </w:r>
      <w:proofErr w:type="spellEnd"/>
      <w:r w:rsidR="00EF6E98" w:rsidRPr="00D67531">
        <w:rPr>
          <w:rFonts w:ascii="Times New Roman" w:eastAsia="Calibri" w:hAnsi="Times New Roman" w:cs="Times New Roman"/>
          <w:sz w:val="24"/>
          <w:szCs w:val="24"/>
        </w:rPr>
        <w:t>), неопределённые (</w:t>
      </w:r>
      <w:proofErr w:type="spellStart"/>
      <w:r w:rsidR="00EF6E98" w:rsidRPr="00D67531">
        <w:rPr>
          <w:rFonts w:ascii="Times New Roman" w:eastAsia="Calibri" w:hAnsi="Times New Roman" w:cs="Times New Roman"/>
          <w:sz w:val="24"/>
          <w:szCs w:val="24"/>
        </w:rPr>
        <w:t>some</w:t>
      </w:r>
      <w:proofErr w:type="spellEnd"/>
      <w:r w:rsidR="00EF6E98" w:rsidRPr="00D67531">
        <w:rPr>
          <w:rFonts w:ascii="Times New Roman" w:eastAsia="Calibri" w:hAnsi="Times New Roman" w:cs="Times New Roman"/>
          <w:sz w:val="24"/>
          <w:szCs w:val="24"/>
        </w:rPr>
        <w:t xml:space="preserve">, </w:t>
      </w:r>
      <w:proofErr w:type="spellStart"/>
      <w:r w:rsidR="00EF6E98" w:rsidRPr="00D67531">
        <w:rPr>
          <w:rFonts w:ascii="Times New Roman" w:eastAsia="Calibri" w:hAnsi="Times New Roman" w:cs="Times New Roman"/>
          <w:sz w:val="24"/>
          <w:szCs w:val="24"/>
        </w:rPr>
        <w:t>any</w:t>
      </w:r>
      <w:proofErr w:type="spellEnd"/>
      <w:r w:rsidR="00EF6E98" w:rsidRPr="00D67531">
        <w:rPr>
          <w:rFonts w:ascii="Times New Roman" w:eastAsia="Calibri" w:hAnsi="Times New Roman" w:cs="Times New Roman"/>
          <w:sz w:val="24"/>
          <w:szCs w:val="24"/>
        </w:rPr>
        <w:t xml:space="preserve">) местоимения; </w:t>
      </w:r>
    </w:p>
    <w:p w:rsidR="00F366EB" w:rsidRPr="00D67531" w:rsidRDefault="00F366EB" w:rsidP="00037CBE">
      <w:pPr>
        <w:spacing w:after="0"/>
        <w:jc w:val="both"/>
        <w:rPr>
          <w:rFonts w:ascii="Times New Roman" w:eastAsia="Calibri" w:hAnsi="Times New Roman" w:cs="Times New Roman"/>
          <w:sz w:val="24"/>
          <w:szCs w:val="24"/>
        </w:rPr>
      </w:pPr>
      <w:r w:rsidRPr="00C1574B">
        <w:rPr>
          <w:rFonts w:ascii="Times New Roman" w:eastAsia="Calibri" w:hAnsi="Times New Roman" w:cs="Times New Roman"/>
          <w:sz w:val="24"/>
          <w:szCs w:val="24"/>
        </w:rPr>
        <w:t>-</w:t>
      </w:r>
      <w:r w:rsidRPr="00D67531">
        <w:rPr>
          <w:rFonts w:ascii="Times New Roman" w:eastAsia="Calibri" w:hAnsi="Times New Roman" w:cs="Times New Roman"/>
          <w:sz w:val="24"/>
          <w:szCs w:val="24"/>
        </w:rPr>
        <w:t>наречия;</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множественное число существительных, образованных не по правилам;</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 xml:space="preserve">сложносочинённые предложения с союзами </w:t>
      </w:r>
      <w:proofErr w:type="spellStart"/>
      <w:r w:rsidR="00EF6E98" w:rsidRPr="00D67531">
        <w:rPr>
          <w:rFonts w:ascii="Times New Roman" w:eastAsia="Calibri" w:hAnsi="Times New Roman" w:cs="Times New Roman"/>
          <w:sz w:val="24"/>
          <w:szCs w:val="24"/>
        </w:rPr>
        <w:t>and</w:t>
      </w:r>
      <w:proofErr w:type="spellEnd"/>
      <w:r w:rsidR="00EF6E98" w:rsidRPr="00D67531">
        <w:rPr>
          <w:rFonts w:ascii="Times New Roman" w:eastAsia="Calibri" w:hAnsi="Times New Roman" w:cs="Times New Roman"/>
          <w:sz w:val="24"/>
          <w:szCs w:val="24"/>
        </w:rPr>
        <w:t xml:space="preserve"> и </w:t>
      </w:r>
      <w:proofErr w:type="spellStart"/>
      <w:r w:rsidR="00EF6E98" w:rsidRPr="00D67531">
        <w:rPr>
          <w:rFonts w:ascii="Times New Roman" w:eastAsia="Calibri" w:hAnsi="Times New Roman" w:cs="Times New Roman"/>
          <w:sz w:val="24"/>
          <w:szCs w:val="24"/>
        </w:rPr>
        <w:t>but</w:t>
      </w:r>
      <w:proofErr w:type="spellEnd"/>
      <w:r w:rsidR="00EF6E98" w:rsidRPr="00D67531">
        <w:rPr>
          <w:rFonts w:ascii="Times New Roman" w:eastAsia="Calibri" w:hAnsi="Times New Roman" w:cs="Times New Roman"/>
          <w:sz w:val="24"/>
          <w:szCs w:val="24"/>
        </w:rPr>
        <w:t>;</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 xml:space="preserve">сложноподчинённые предложения с союзом </w:t>
      </w:r>
      <w:proofErr w:type="spellStart"/>
      <w:r w:rsidR="00EF6E98" w:rsidRPr="00D67531">
        <w:rPr>
          <w:rFonts w:ascii="Times New Roman" w:eastAsia="Calibri" w:hAnsi="Times New Roman" w:cs="Times New Roman"/>
          <w:sz w:val="24"/>
          <w:szCs w:val="24"/>
        </w:rPr>
        <w:t>because</w:t>
      </w:r>
      <w:proofErr w:type="spellEnd"/>
      <w:r w:rsidRPr="00D67531">
        <w:rPr>
          <w:rFonts w:ascii="Times New Roman" w:eastAsia="Calibri" w:hAnsi="Times New Roman" w:cs="Times New Roman"/>
          <w:sz w:val="24"/>
          <w:szCs w:val="24"/>
        </w:rPr>
        <w:t>,</w:t>
      </w:r>
      <w:r w:rsidRPr="00D67531">
        <w:rPr>
          <w:rFonts w:ascii="Times New Roman" w:eastAsia="Times New Roman" w:hAnsi="Times New Roman" w:cs="Times New Roman"/>
          <w:sz w:val="24"/>
          <w:szCs w:val="24"/>
          <w:lang w:eastAsia="ru-RU"/>
        </w:rPr>
        <w:t xml:space="preserve"> </w:t>
      </w:r>
      <w:r w:rsidRPr="00D67531">
        <w:rPr>
          <w:rFonts w:ascii="Times New Roman" w:eastAsia="Times New Roman" w:hAnsi="Times New Roman" w:cs="Times New Roman"/>
          <w:sz w:val="24"/>
          <w:szCs w:val="24"/>
          <w:lang w:val="en-US" w:eastAsia="ru-RU"/>
        </w:rPr>
        <w:t>who</w:t>
      </w:r>
      <w:r w:rsidRPr="00D67531">
        <w:rPr>
          <w:rFonts w:ascii="Times New Roman" w:eastAsia="Times New Roman" w:hAnsi="Times New Roman" w:cs="Times New Roman"/>
          <w:sz w:val="24"/>
          <w:szCs w:val="24"/>
          <w:lang w:eastAsia="ru-RU"/>
        </w:rPr>
        <w:t>,</w:t>
      </w:r>
      <w:r w:rsidRPr="00D67531">
        <w:rPr>
          <w:rFonts w:ascii="Times New Roman" w:eastAsia="Times New Roman" w:hAnsi="Times New Roman" w:cs="Times New Roman"/>
          <w:sz w:val="24"/>
          <w:szCs w:val="24"/>
          <w:lang w:val="en-US" w:eastAsia="ru-RU"/>
        </w:rPr>
        <w:t>that</w:t>
      </w:r>
      <w:r w:rsidRPr="00D67531">
        <w:rPr>
          <w:rFonts w:ascii="Times New Roman" w:eastAsia="Times New Roman" w:hAnsi="Times New Roman" w:cs="Times New Roman"/>
          <w:sz w:val="24"/>
          <w:szCs w:val="24"/>
          <w:lang w:eastAsia="ru-RU"/>
        </w:rPr>
        <w:t>,</w:t>
      </w:r>
      <w:r w:rsidRPr="00D67531">
        <w:rPr>
          <w:rFonts w:ascii="Times New Roman" w:eastAsia="Times New Roman" w:hAnsi="Times New Roman" w:cs="Times New Roman"/>
          <w:sz w:val="24"/>
          <w:szCs w:val="24"/>
          <w:lang w:val="en-US" w:eastAsia="ru-RU"/>
        </w:rPr>
        <w:t>which</w:t>
      </w:r>
      <w:r w:rsidR="00EF6E98" w:rsidRPr="00D67531">
        <w:rPr>
          <w:rFonts w:ascii="Times New Roman" w:eastAsia="Calibri" w:hAnsi="Times New Roman" w:cs="Times New Roman"/>
          <w:sz w:val="24"/>
          <w:szCs w:val="24"/>
        </w:rPr>
        <w:t>;</w:t>
      </w:r>
    </w:p>
    <w:p w:rsidR="00037CBE" w:rsidRPr="00D67531" w:rsidRDefault="00037CBE" w:rsidP="00037CBE">
      <w:pPr>
        <w:spacing w:after="0"/>
        <w:jc w:val="both"/>
        <w:rPr>
          <w:rFonts w:ascii="Times New Roman" w:eastAsia="Calibri" w:hAnsi="Times New Roman" w:cs="Times New Roman"/>
          <w:sz w:val="24"/>
          <w:szCs w:val="24"/>
          <w:lang w:val="en-US"/>
        </w:rPr>
      </w:pPr>
      <w:r w:rsidRPr="00D67531">
        <w:rPr>
          <w:rFonts w:ascii="Times New Roman" w:eastAsia="Calibri" w:hAnsi="Times New Roman" w:cs="Times New Roman"/>
          <w:sz w:val="24"/>
          <w:szCs w:val="24"/>
          <w:lang w:val="en-US"/>
        </w:rPr>
        <w:lastRenderedPageBreak/>
        <w:t>-</w:t>
      </w:r>
      <w:r w:rsidRPr="00D67531">
        <w:rPr>
          <w:rFonts w:ascii="Times New Roman" w:eastAsia="Times New Roman" w:hAnsi="Times New Roman" w:cs="Times New Roman"/>
          <w:sz w:val="24"/>
          <w:szCs w:val="24"/>
          <w:lang w:val="en-US" w:eastAsia="ru-RU"/>
        </w:rPr>
        <w:t xml:space="preserve"> </w:t>
      </w:r>
      <w:proofErr w:type="gramStart"/>
      <w:r w:rsidRPr="00D67531">
        <w:rPr>
          <w:rFonts w:ascii="Times New Roman" w:eastAsia="Times New Roman" w:hAnsi="Times New Roman" w:cs="Times New Roman"/>
          <w:sz w:val="24"/>
          <w:szCs w:val="24"/>
          <w:lang w:eastAsia="ru-RU"/>
        </w:rPr>
        <w:t>структуры</w:t>
      </w:r>
      <w:proofErr w:type="gramEnd"/>
      <w:r w:rsidRPr="00D67531">
        <w:rPr>
          <w:rFonts w:ascii="Times New Roman" w:eastAsia="Times New Roman" w:hAnsi="Times New Roman" w:cs="Times New Roman"/>
          <w:sz w:val="24"/>
          <w:szCs w:val="24"/>
          <w:lang w:val="en-US" w:eastAsia="ru-RU"/>
        </w:rPr>
        <w:t xml:space="preserve"> </w:t>
      </w:r>
      <w:r w:rsidRPr="00D67531">
        <w:rPr>
          <w:rFonts w:ascii="Times New Roman" w:eastAsia="Times New Roman" w:hAnsi="Times New Roman" w:cs="Times New Roman"/>
          <w:sz w:val="24"/>
          <w:szCs w:val="24"/>
          <w:lang w:eastAsia="ru-RU"/>
        </w:rPr>
        <w:t>в</w:t>
      </w:r>
      <w:r w:rsidRPr="00D67531">
        <w:rPr>
          <w:rFonts w:ascii="Times New Roman" w:eastAsia="Times New Roman" w:hAnsi="Times New Roman" w:cs="Times New Roman"/>
          <w:sz w:val="24"/>
          <w:szCs w:val="24"/>
          <w:lang w:val="en-US" w:eastAsia="ru-RU"/>
        </w:rPr>
        <w:t xml:space="preserve"> </w:t>
      </w:r>
      <w:r w:rsidRPr="00D67531">
        <w:rPr>
          <w:rFonts w:ascii="Times New Roman" w:eastAsia="Times New Roman" w:hAnsi="Times New Roman" w:cs="Times New Roman"/>
          <w:sz w:val="24"/>
          <w:szCs w:val="24"/>
          <w:lang w:eastAsia="ru-RU"/>
        </w:rPr>
        <w:t>страдательном</w:t>
      </w:r>
      <w:r w:rsidRPr="00D67531">
        <w:rPr>
          <w:rFonts w:ascii="Times New Roman" w:eastAsia="Times New Roman" w:hAnsi="Times New Roman" w:cs="Times New Roman"/>
          <w:sz w:val="24"/>
          <w:szCs w:val="24"/>
          <w:lang w:val="en-US" w:eastAsia="ru-RU"/>
        </w:rPr>
        <w:t xml:space="preserve"> </w:t>
      </w:r>
      <w:r w:rsidRPr="00D67531">
        <w:rPr>
          <w:rFonts w:ascii="Times New Roman" w:eastAsia="Times New Roman" w:hAnsi="Times New Roman" w:cs="Times New Roman"/>
          <w:sz w:val="24"/>
          <w:szCs w:val="24"/>
          <w:lang w:eastAsia="ru-RU"/>
        </w:rPr>
        <w:t>залоге</w:t>
      </w:r>
      <w:r w:rsidRPr="00D67531">
        <w:rPr>
          <w:rFonts w:ascii="Times New Roman" w:eastAsia="Times New Roman" w:hAnsi="Times New Roman" w:cs="Times New Roman"/>
          <w:sz w:val="24"/>
          <w:szCs w:val="24"/>
          <w:lang w:val="en-US" w:eastAsia="ru-RU"/>
        </w:rPr>
        <w:t>: to be spoken, to be understood, to be used, to be marked, to be spread, to be recognized, it is known;</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дифференцировать слова по определённым признакам (существительные, прилагательные, модальные/смысловые/ вспомогательные глаголы);</w:t>
      </w:r>
    </w:p>
    <w:p w:rsidR="00EF6E98" w:rsidRPr="00D67531" w:rsidRDefault="00037CBE" w:rsidP="00037CBE">
      <w:pPr>
        <w:spacing w:after="0"/>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w:t>
      </w:r>
      <w:r w:rsidR="00EF6E98" w:rsidRPr="00D67531">
        <w:rPr>
          <w:rFonts w:ascii="Times New Roman" w:eastAsia="Calibri" w:hAnsi="Times New Roman" w:cs="Times New Roman"/>
          <w:sz w:val="24"/>
          <w:szCs w:val="24"/>
        </w:rPr>
        <w:t>приобрести начальные лингвистические представления о системе и структуре английского языка, необходимые для овладения речевыми нав</w:t>
      </w:r>
      <w:r w:rsidRPr="00D67531">
        <w:rPr>
          <w:rFonts w:ascii="Times New Roman" w:eastAsia="Calibri" w:hAnsi="Times New Roman" w:cs="Times New Roman"/>
          <w:sz w:val="24"/>
          <w:szCs w:val="24"/>
        </w:rPr>
        <w:t>ыками и основами речевых умений;</w:t>
      </w:r>
    </w:p>
    <w:p w:rsidR="00F316B5" w:rsidRPr="00D67531" w:rsidRDefault="00037CBE"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sz w:val="24"/>
          <w:szCs w:val="24"/>
          <w:lang w:eastAsia="ru-RU"/>
        </w:rPr>
        <w:t>-</w:t>
      </w:r>
      <w:r w:rsidR="00F316B5" w:rsidRPr="00D67531">
        <w:rPr>
          <w:rFonts w:ascii="Times New Roman" w:eastAsia="Times New Roman" w:hAnsi="Times New Roman" w:cs="Times New Roman"/>
          <w:sz w:val="24"/>
          <w:szCs w:val="24"/>
          <w:lang w:eastAsia="ru-RU"/>
        </w:rPr>
        <w:t>отрицательны</w:t>
      </w:r>
      <w:r w:rsidRPr="00D67531">
        <w:rPr>
          <w:rFonts w:ascii="Times New Roman" w:eastAsia="Times New Roman" w:hAnsi="Times New Roman" w:cs="Times New Roman"/>
          <w:sz w:val="24"/>
          <w:szCs w:val="24"/>
          <w:lang w:eastAsia="ru-RU"/>
        </w:rPr>
        <w:t xml:space="preserve">е </w:t>
      </w:r>
      <w:r w:rsidR="00F316B5" w:rsidRPr="00D67531">
        <w:rPr>
          <w:rFonts w:ascii="Times New Roman" w:eastAsia="Times New Roman" w:hAnsi="Times New Roman" w:cs="Times New Roman"/>
          <w:sz w:val="24"/>
          <w:szCs w:val="24"/>
          <w:lang w:eastAsia="ru-RU"/>
        </w:rPr>
        <w:t xml:space="preserve"> и вопросительны</w:t>
      </w:r>
      <w:r w:rsidRPr="00D67531">
        <w:rPr>
          <w:rFonts w:ascii="Times New Roman" w:eastAsia="Times New Roman" w:hAnsi="Times New Roman" w:cs="Times New Roman"/>
          <w:sz w:val="24"/>
          <w:szCs w:val="24"/>
          <w:lang w:eastAsia="ru-RU"/>
        </w:rPr>
        <w:t>е</w:t>
      </w:r>
      <w:r w:rsidR="00F316B5" w:rsidRPr="00D67531">
        <w:rPr>
          <w:rFonts w:ascii="Times New Roman" w:eastAsia="Times New Roman" w:hAnsi="Times New Roman" w:cs="Times New Roman"/>
          <w:sz w:val="24"/>
          <w:szCs w:val="24"/>
          <w:lang w:eastAsia="ru-RU"/>
        </w:rPr>
        <w:t xml:space="preserve"> предложени</w:t>
      </w:r>
      <w:r w:rsidRPr="00D67531">
        <w:rPr>
          <w:rFonts w:ascii="Times New Roman" w:eastAsia="Times New Roman" w:hAnsi="Times New Roman" w:cs="Times New Roman"/>
          <w:sz w:val="24"/>
          <w:szCs w:val="24"/>
          <w:lang w:eastAsia="ru-RU"/>
        </w:rPr>
        <w:t>я в изученных временных формах;</w:t>
      </w:r>
    </w:p>
    <w:p w:rsidR="00F316B5" w:rsidRPr="00D67531" w:rsidRDefault="00037CBE" w:rsidP="00F316B5">
      <w:pPr>
        <w:widowControl w:val="0"/>
        <w:spacing w:after="0" w:line="240" w:lineRule="auto"/>
        <w:rPr>
          <w:rFonts w:ascii="Times New Roman" w:eastAsia="Times New Roman" w:hAnsi="Times New Roman" w:cs="Times New Roman"/>
          <w:sz w:val="24"/>
          <w:szCs w:val="24"/>
          <w:lang w:val="en-US" w:eastAsia="ru-RU"/>
        </w:rPr>
      </w:pPr>
      <w:r w:rsidRPr="00D67531">
        <w:rPr>
          <w:rFonts w:ascii="Times New Roman" w:eastAsia="Times New Roman" w:hAnsi="Times New Roman" w:cs="Times New Roman"/>
          <w:sz w:val="24"/>
          <w:szCs w:val="24"/>
          <w:lang w:val="en-US" w:eastAsia="ru-RU"/>
        </w:rPr>
        <w:t>-</w:t>
      </w:r>
      <w:r w:rsidR="00F316B5" w:rsidRPr="00D67531">
        <w:rPr>
          <w:rFonts w:ascii="Times New Roman" w:eastAsia="Times New Roman" w:hAnsi="Times New Roman" w:cs="Times New Roman"/>
          <w:sz w:val="24"/>
          <w:szCs w:val="24"/>
          <w:lang w:val="en-US" w:eastAsia="ru-RU"/>
        </w:rPr>
        <w:t>I would like to….</w:t>
      </w:r>
      <w:r w:rsidRPr="00D67531">
        <w:rPr>
          <w:rFonts w:ascii="Times New Roman" w:eastAsia="Times New Roman" w:hAnsi="Times New Roman" w:cs="Times New Roman"/>
          <w:sz w:val="24"/>
          <w:szCs w:val="24"/>
          <w:lang w:val="en-US" w:eastAsia="ru-RU"/>
        </w:rPr>
        <w:t>;</w:t>
      </w:r>
      <w:r w:rsidR="00F316B5" w:rsidRPr="00D67531">
        <w:rPr>
          <w:rFonts w:ascii="Times New Roman" w:eastAsia="Times New Roman" w:hAnsi="Times New Roman" w:cs="Times New Roman"/>
          <w:sz w:val="24"/>
          <w:szCs w:val="24"/>
          <w:lang w:val="en-US" w:eastAsia="ru-RU"/>
        </w:rPr>
        <w:t xml:space="preserve"> </w:t>
      </w:r>
      <w:proofErr w:type="spellStart"/>
      <w:proofErr w:type="gramStart"/>
      <w:r w:rsidR="00F316B5" w:rsidRPr="00D67531">
        <w:rPr>
          <w:rFonts w:ascii="Times New Roman" w:eastAsia="Times New Roman" w:hAnsi="Times New Roman" w:cs="Times New Roman"/>
          <w:sz w:val="24"/>
          <w:szCs w:val="24"/>
          <w:lang w:val="en-US" w:eastAsia="ru-RU"/>
        </w:rPr>
        <w:t>Let’s+</w:t>
      </w:r>
      <w:proofErr w:type="gramEnd"/>
      <w:r w:rsidR="00F316B5" w:rsidRPr="00D67531">
        <w:rPr>
          <w:rFonts w:ascii="Times New Roman" w:eastAsia="Times New Roman" w:hAnsi="Times New Roman" w:cs="Times New Roman"/>
          <w:sz w:val="24"/>
          <w:szCs w:val="24"/>
          <w:lang w:val="en-US" w:eastAsia="ru-RU"/>
        </w:rPr>
        <w:t>ing</w:t>
      </w:r>
      <w:proofErr w:type="spellEnd"/>
      <w:r w:rsidRPr="00D67531">
        <w:rPr>
          <w:rFonts w:ascii="Times New Roman" w:eastAsia="Times New Roman" w:hAnsi="Times New Roman" w:cs="Times New Roman"/>
          <w:sz w:val="24"/>
          <w:szCs w:val="24"/>
          <w:lang w:val="en-US" w:eastAsia="ru-RU"/>
        </w:rPr>
        <w:t>;</w:t>
      </w:r>
    </w:p>
    <w:p w:rsidR="00F316B5" w:rsidRPr="00D67531" w:rsidRDefault="00037CBE"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-Герундий;</w:t>
      </w:r>
    </w:p>
    <w:p w:rsidR="00F316B5" w:rsidRPr="00D67531" w:rsidRDefault="00037CBE"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-Повелительное наклонение;</w:t>
      </w:r>
    </w:p>
    <w:p w:rsidR="00F316B5" w:rsidRPr="00D67531" w:rsidRDefault="00037CBE"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w:t>
      </w:r>
      <w:r w:rsidR="00F316B5" w:rsidRPr="00D67531">
        <w:rPr>
          <w:rFonts w:ascii="Times New Roman" w:eastAsia="Times New Roman" w:hAnsi="Times New Roman" w:cs="Times New Roman"/>
          <w:sz w:val="24"/>
          <w:szCs w:val="24"/>
          <w:lang w:eastAsia="ru-RU"/>
        </w:rPr>
        <w:t>Страдательный залог</w:t>
      </w:r>
      <w:r w:rsidR="00F366EB" w:rsidRPr="00D67531">
        <w:rPr>
          <w:rFonts w:ascii="Times New Roman" w:eastAsia="Times New Roman" w:hAnsi="Times New Roman" w:cs="Times New Roman"/>
          <w:sz w:val="24"/>
          <w:szCs w:val="24"/>
          <w:lang w:eastAsia="ru-RU"/>
        </w:rPr>
        <w:t>;</w:t>
      </w:r>
    </w:p>
    <w:p w:rsidR="00F366EB" w:rsidRPr="00D67531" w:rsidRDefault="00F366EB"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Окончания существительных, суффиксов;</w:t>
      </w:r>
    </w:p>
    <w:p w:rsidR="00F366EB" w:rsidRPr="00D67531" w:rsidRDefault="00F366EB"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Сложное дополнение;</w:t>
      </w:r>
    </w:p>
    <w:p w:rsidR="00F316B5" w:rsidRPr="00D67531" w:rsidRDefault="00F366EB" w:rsidP="00F316B5">
      <w:pPr>
        <w:widowControl w:val="0"/>
        <w:spacing w:after="0" w:line="240" w:lineRule="auto"/>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w:t>
      </w:r>
      <w:r w:rsidR="00F316B5" w:rsidRPr="00D67531">
        <w:rPr>
          <w:rFonts w:ascii="Times New Roman" w:eastAsia="Times New Roman" w:hAnsi="Times New Roman" w:cs="Times New Roman"/>
          <w:sz w:val="24"/>
          <w:szCs w:val="24"/>
          <w:lang w:eastAsia="ru-RU"/>
        </w:rPr>
        <w:t>Слова - заменители существительного (</w:t>
      </w:r>
      <w:r w:rsidR="00F316B5" w:rsidRPr="00D67531">
        <w:rPr>
          <w:rFonts w:ascii="Times New Roman" w:eastAsia="Times New Roman" w:hAnsi="Times New Roman" w:cs="Times New Roman"/>
          <w:sz w:val="24"/>
          <w:szCs w:val="24"/>
          <w:lang w:val="en-US" w:eastAsia="ru-RU"/>
        </w:rPr>
        <w:t>one</w:t>
      </w:r>
      <w:r w:rsidR="00F316B5" w:rsidRPr="00D67531">
        <w:rPr>
          <w:rFonts w:ascii="Times New Roman" w:eastAsia="Times New Roman" w:hAnsi="Times New Roman" w:cs="Times New Roman"/>
          <w:sz w:val="24"/>
          <w:szCs w:val="24"/>
          <w:lang w:eastAsia="ru-RU"/>
        </w:rPr>
        <w:t>\</w:t>
      </w:r>
      <w:r w:rsidR="00F316B5" w:rsidRPr="00D67531">
        <w:rPr>
          <w:rFonts w:ascii="Times New Roman" w:eastAsia="Times New Roman" w:hAnsi="Times New Roman" w:cs="Times New Roman"/>
          <w:sz w:val="24"/>
          <w:szCs w:val="24"/>
          <w:lang w:val="en-US" w:eastAsia="ru-RU"/>
        </w:rPr>
        <w:t>ones</w:t>
      </w:r>
      <w:r w:rsidR="00F316B5" w:rsidRPr="00D67531">
        <w:rPr>
          <w:rFonts w:ascii="Times New Roman" w:eastAsia="Times New Roman" w:hAnsi="Times New Roman" w:cs="Times New Roman"/>
          <w:sz w:val="24"/>
          <w:szCs w:val="24"/>
          <w:lang w:eastAsia="ru-RU"/>
        </w:rPr>
        <w:t>).</w:t>
      </w:r>
    </w:p>
    <w:p w:rsidR="00F316B5" w:rsidRPr="00D67531" w:rsidRDefault="00F316B5" w:rsidP="00F316B5">
      <w:pPr>
        <w:spacing w:after="0" w:line="240" w:lineRule="auto"/>
        <w:rPr>
          <w:rFonts w:ascii="Times New Roman" w:eastAsia="Times New Roman" w:hAnsi="Times New Roman" w:cs="Times New Roman"/>
          <w:sz w:val="24"/>
          <w:szCs w:val="24"/>
          <w:lang w:eastAsia="ru-RU"/>
        </w:rPr>
      </w:pPr>
    </w:p>
    <w:p w:rsidR="00F35213" w:rsidRPr="00D67531" w:rsidRDefault="00F35213" w:rsidP="00F35213">
      <w:pPr>
        <w:jc w:val="center"/>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sz w:val="24"/>
          <w:szCs w:val="24"/>
          <w:lang w:eastAsia="ru-RU"/>
        </w:rPr>
        <w:t xml:space="preserve">Планируемые результаты </w:t>
      </w:r>
      <w:r w:rsidRPr="00D67531">
        <w:rPr>
          <w:rFonts w:ascii="Times New Roman" w:eastAsia="Times New Roman" w:hAnsi="Times New Roman" w:cs="Times New Roman"/>
          <w:b/>
          <w:bCs/>
          <w:iCs/>
          <w:sz w:val="24"/>
          <w:szCs w:val="24"/>
          <w:lang w:eastAsia="ru-RU"/>
        </w:rPr>
        <w:t>освоения  учебного предмета</w:t>
      </w:r>
    </w:p>
    <w:p w:rsidR="00827425" w:rsidRPr="00827425" w:rsidRDefault="00827425" w:rsidP="00827425">
      <w:pPr>
        <w:spacing w:after="0" w:line="240" w:lineRule="auto"/>
        <w:ind w:firstLine="709"/>
        <w:jc w:val="both"/>
        <w:rPr>
          <w:rFonts w:ascii="Times New Roman" w:eastAsia="Times New Roman" w:hAnsi="Times New Roman" w:cs="Times New Roman"/>
          <w:b/>
          <w:bCs/>
          <w:i/>
          <w:iCs/>
          <w:color w:val="000000"/>
          <w:sz w:val="24"/>
          <w:szCs w:val="24"/>
          <w:lang w:eastAsia="ru-RU"/>
        </w:rPr>
      </w:pPr>
      <w:r w:rsidRPr="00827425">
        <w:rPr>
          <w:rFonts w:ascii="Times New Roman" w:eastAsia="Times New Roman" w:hAnsi="Times New Roman" w:cs="Times New Roman"/>
          <w:b/>
          <w:bCs/>
          <w:color w:val="000000"/>
          <w:sz w:val="24"/>
          <w:szCs w:val="24"/>
          <w:lang w:eastAsia="ru-RU"/>
        </w:rPr>
        <w:t>Коммуникативные умения</w:t>
      </w:r>
    </w:p>
    <w:p w:rsidR="00827425" w:rsidRPr="00827425" w:rsidRDefault="00827425" w:rsidP="00F366EB">
      <w:pPr>
        <w:widowControl w:val="0"/>
        <w:autoSpaceDE w:val="0"/>
        <w:spacing w:after="0" w:line="240" w:lineRule="auto"/>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b/>
          <w:bCs/>
          <w:i/>
          <w:iCs/>
          <w:color w:val="000000"/>
          <w:sz w:val="24"/>
          <w:szCs w:val="24"/>
          <w:lang w:eastAsia="ru-RU"/>
        </w:rPr>
        <w:t>Говорение. Диалогическая речь</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ru-RU"/>
        </w:rPr>
        <w:t xml:space="preserve">Обучающийся научится вести диалог в стандартных ситуациях неофициального общения, соблюдая нормы речевого этикета, принятые в стране изучаемого языка. </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b/>
          <w:bCs/>
          <w:iCs/>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 брать и давать интервью.</w:t>
      </w:r>
    </w:p>
    <w:p w:rsidR="00827425" w:rsidRPr="00827425" w:rsidRDefault="00827425" w:rsidP="00F366EB">
      <w:pPr>
        <w:widowControl w:val="0"/>
        <w:autoSpaceDE w:val="0"/>
        <w:spacing w:after="0" w:line="240" w:lineRule="auto"/>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b/>
          <w:bCs/>
          <w:iCs/>
          <w:color w:val="000000"/>
          <w:sz w:val="24"/>
          <w:szCs w:val="24"/>
          <w:lang w:eastAsia="ru-RU"/>
        </w:rPr>
        <w:t>Говорение. Монологическая речь</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Обучающийся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рассказывать о себе, своей семье, друзьях, школе, своих интересах, планах на будущее; о своём городе, своей стране и странах изучаемого языка с опорой на зрительную наглядность и/или вербальные опоры (ключевые слова, план, вопросы);</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описывать события с опорой на зрительную наглядность и/или вербальные опоры (ключевые слова, план, вопросы);</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xml:space="preserve">• давать краткую характеристику реальных людей и литературных персонажей; </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ru-RU"/>
        </w:rPr>
        <w:t>• передавать основное содержание прочитанного текста с опорой на те</w:t>
      </w:r>
      <w:proofErr w:type="gramStart"/>
      <w:r w:rsidRPr="00827425">
        <w:rPr>
          <w:rFonts w:ascii="Times New Roman" w:eastAsia="Times New Roman" w:hAnsi="Times New Roman" w:cs="Times New Roman"/>
          <w:color w:val="000000"/>
          <w:sz w:val="24"/>
          <w:szCs w:val="24"/>
          <w:lang w:eastAsia="ru-RU"/>
        </w:rPr>
        <w:t>кст/кл</w:t>
      </w:r>
      <w:proofErr w:type="gramEnd"/>
      <w:r w:rsidRPr="00827425">
        <w:rPr>
          <w:rFonts w:ascii="Times New Roman" w:eastAsia="Times New Roman" w:hAnsi="Times New Roman" w:cs="Times New Roman"/>
          <w:color w:val="000000"/>
          <w:sz w:val="24"/>
          <w:szCs w:val="24"/>
          <w:lang w:eastAsia="ru-RU"/>
        </w:rPr>
        <w:t>ючевые слова/план/вопросы.</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 xml:space="preserve">делать сообщение на заданную тему на основе </w:t>
      </w:r>
      <w:proofErr w:type="gramStart"/>
      <w:r w:rsidRPr="00827425">
        <w:rPr>
          <w:rFonts w:ascii="Times New Roman" w:eastAsia="Times New Roman" w:hAnsi="Times New Roman" w:cs="Times New Roman"/>
          <w:iCs/>
          <w:color w:val="000000"/>
          <w:sz w:val="24"/>
          <w:szCs w:val="24"/>
          <w:lang w:eastAsia="ru-RU"/>
        </w:rPr>
        <w:t>прочитанного</w:t>
      </w:r>
      <w:proofErr w:type="gramEnd"/>
      <w:r w:rsidRPr="00827425">
        <w:rPr>
          <w:rFonts w:ascii="Times New Roman" w:eastAsia="Times New Roman" w:hAnsi="Times New Roman" w:cs="Times New Roman"/>
          <w:iCs/>
          <w:color w:val="000000"/>
          <w:sz w:val="24"/>
          <w:szCs w:val="24"/>
          <w:lang w:eastAsia="ru-RU"/>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 xml:space="preserve">комментировать факты из прочитанного/прослушанного текста, аргументировать своё отношение к </w:t>
      </w:r>
      <w:proofErr w:type="gramStart"/>
      <w:r w:rsidRPr="00827425">
        <w:rPr>
          <w:rFonts w:ascii="Times New Roman" w:eastAsia="Times New Roman" w:hAnsi="Times New Roman" w:cs="Times New Roman"/>
          <w:iCs/>
          <w:color w:val="000000"/>
          <w:sz w:val="24"/>
          <w:szCs w:val="24"/>
          <w:lang w:eastAsia="ru-RU"/>
        </w:rPr>
        <w:t>прочитанному</w:t>
      </w:r>
      <w:proofErr w:type="gramEnd"/>
      <w:r w:rsidRPr="00827425">
        <w:rPr>
          <w:rFonts w:ascii="Times New Roman" w:eastAsia="Times New Roman" w:hAnsi="Times New Roman" w:cs="Times New Roman"/>
          <w:iCs/>
          <w:color w:val="000000"/>
          <w:sz w:val="24"/>
          <w:szCs w:val="24"/>
          <w:lang w:eastAsia="ru-RU"/>
        </w:rPr>
        <w:t>/прослушанному;</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кратко высказываться с предварительной подготовкой на заданную тему в соответствии с предложенной ситуацией общения;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b/>
          <w:bCs/>
          <w:iCs/>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кратко излагать результаты выполненной проектной работы.</w:t>
      </w:r>
    </w:p>
    <w:p w:rsidR="00827425" w:rsidRPr="00827425" w:rsidRDefault="00827425" w:rsidP="00F366EB">
      <w:pPr>
        <w:widowControl w:val="0"/>
        <w:autoSpaceDE w:val="0"/>
        <w:spacing w:after="0" w:line="240" w:lineRule="auto"/>
        <w:jc w:val="both"/>
        <w:rPr>
          <w:rFonts w:ascii="Times New Roman" w:eastAsia="Times New Roman" w:hAnsi="Times New Roman" w:cs="Times New Roman"/>
          <w:color w:val="000000"/>
          <w:sz w:val="24"/>
          <w:szCs w:val="24"/>
          <w:lang w:eastAsia="ru-RU"/>
        </w:rPr>
      </w:pPr>
      <w:proofErr w:type="spellStart"/>
      <w:r w:rsidRPr="00827425">
        <w:rPr>
          <w:rFonts w:ascii="Times New Roman" w:eastAsia="Times New Roman" w:hAnsi="Times New Roman" w:cs="Times New Roman"/>
          <w:b/>
          <w:bCs/>
          <w:iCs/>
          <w:color w:val="000000"/>
          <w:sz w:val="24"/>
          <w:szCs w:val="24"/>
          <w:lang w:eastAsia="ru-RU"/>
        </w:rPr>
        <w:t>Аудирование</w:t>
      </w:r>
      <w:proofErr w:type="spellEnd"/>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Обучающийся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ru-RU"/>
        </w:rPr>
        <w:t xml:space="preserve">• 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выделять основную мысль в воспринимаемом на слух тексте;</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 xml:space="preserve">отделять в тексте, воспринимаемом на слух, главные факты от </w:t>
      </w:r>
      <w:proofErr w:type="gramStart"/>
      <w:r w:rsidRPr="00827425">
        <w:rPr>
          <w:rFonts w:ascii="Times New Roman" w:eastAsia="Times New Roman" w:hAnsi="Times New Roman" w:cs="Times New Roman"/>
          <w:iCs/>
          <w:color w:val="000000"/>
          <w:sz w:val="24"/>
          <w:szCs w:val="24"/>
          <w:lang w:eastAsia="ru-RU"/>
        </w:rPr>
        <w:t>второстепенных</w:t>
      </w:r>
      <w:proofErr w:type="gramEnd"/>
      <w:r w:rsidRPr="00827425">
        <w:rPr>
          <w:rFonts w:ascii="Times New Roman" w:eastAsia="Times New Roman" w:hAnsi="Times New Roman" w:cs="Times New Roman"/>
          <w:iCs/>
          <w:color w:val="000000"/>
          <w:sz w:val="24"/>
          <w:szCs w:val="24"/>
          <w:lang w:eastAsia="ru-RU"/>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использовать языковую догадку при восприятии на слух текстов, содержащих незнакомые слова;</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bCs/>
          <w:iCs/>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игнорировать незнакомые языковые явления, несущественные для понимания основного содержания воспринимаемого на слух текста.</w:t>
      </w:r>
    </w:p>
    <w:p w:rsidR="00827425" w:rsidRPr="00827425" w:rsidRDefault="00827425" w:rsidP="00F366EB">
      <w:pPr>
        <w:widowControl w:val="0"/>
        <w:autoSpaceDE w:val="0"/>
        <w:spacing w:after="0" w:line="240" w:lineRule="auto"/>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b/>
          <w:bCs/>
          <w:iCs/>
          <w:color w:val="000000"/>
          <w:sz w:val="24"/>
          <w:szCs w:val="24"/>
          <w:lang w:eastAsia="ru-RU"/>
        </w:rPr>
        <w:lastRenderedPageBreak/>
        <w:t>Чтение</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Обучающийся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читать и понимать основное содержание несложных аутентичных текстов, содержащих некоторое количество неизученных языковых явлений;</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ru-RU"/>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читать и полностью понимать несложные аутентичные тексты, построенные в основном на изученном языковом материале;</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догадываться о значении незнакомых слов по сходству с русским языком, по контексту;</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b/>
          <w:bCs/>
          <w:iCs/>
          <w:color w:val="000000"/>
          <w:sz w:val="24"/>
          <w:szCs w:val="24"/>
          <w:lang w:eastAsia="ar-SA"/>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игнорировать в процессе чтения незнакомые слова, не мешающие понимать основное содержание текста.</w:t>
      </w:r>
    </w:p>
    <w:p w:rsidR="00827425" w:rsidRPr="00827425" w:rsidRDefault="00827425" w:rsidP="00F366EB">
      <w:pPr>
        <w:widowControl w:val="0"/>
        <w:autoSpaceDE w:val="0"/>
        <w:spacing w:after="0" w:line="240" w:lineRule="auto"/>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b/>
          <w:bCs/>
          <w:iCs/>
          <w:color w:val="000000"/>
          <w:sz w:val="24"/>
          <w:szCs w:val="24"/>
          <w:lang w:eastAsia="ar-SA"/>
        </w:rPr>
        <w:t>Письменная</w:t>
      </w:r>
      <w:r w:rsidRPr="00827425">
        <w:rPr>
          <w:rFonts w:ascii="Times New Roman" w:eastAsia="Times New Roman" w:hAnsi="Times New Roman" w:cs="Times New Roman"/>
          <w:b/>
          <w:bCs/>
          <w:i/>
          <w:iCs/>
          <w:color w:val="000000"/>
          <w:sz w:val="24"/>
          <w:szCs w:val="24"/>
          <w:lang w:eastAsia="ar-SA"/>
        </w:rPr>
        <w:t xml:space="preserve"> речь</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Обучающийся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заполнять анкеты в соответствии с нормами, принятыми в стране изучаемого языка;</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ru-RU"/>
        </w:rPr>
        <w:t>• писать личное письмо в ответ на письмо-стимул с употреблением формул речевого этикета, принятых в стране изучаемого языка.</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ar-SA"/>
        </w:rPr>
        <w:t xml:space="preserve">делать краткие выписки из текста с целью их использования в собственных устных высказываниях; </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составлять план устного или письменного сообщения;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кратко излагать в письменном виде результаты своей проектной деятельности;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b/>
          <w:bCs/>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 xml:space="preserve">писать небольшие письменные высказывания с опорой на образец. </w:t>
      </w:r>
    </w:p>
    <w:p w:rsidR="00827425" w:rsidRPr="00827425" w:rsidRDefault="00827425" w:rsidP="00F366EB">
      <w:pPr>
        <w:widowControl w:val="0"/>
        <w:autoSpaceDE w:val="0"/>
        <w:spacing w:after="0" w:line="240" w:lineRule="auto"/>
        <w:jc w:val="center"/>
        <w:rPr>
          <w:rFonts w:ascii="Times New Roman" w:eastAsia="Times New Roman" w:hAnsi="Times New Roman" w:cs="Times New Roman"/>
          <w:b/>
          <w:bCs/>
          <w:i/>
          <w:iCs/>
          <w:color w:val="000000"/>
          <w:sz w:val="24"/>
          <w:szCs w:val="24"/>
          <w:lang w:eastAsia="ru-RU"/>
        </w:rPr>
      </w:pPr>
      <w:r w:rsidRPr="00827425">
        <w:rPr>
          <w:rFonts w:ascii="Times New Roman" w:eastAsia="Times New Roman" w:hAnsi="Times New Roman" w:cs="Times New Roman"/>
          <w:b/>
          <w:bCs/>
          <w:color w:val="000000"/>
          <w:sz w:val="24"/>
          <w:szCs w:val="24"/>
          <w:lang w:eastAsia="ru-RU"/>
        </w:rPr>
        <w:t>Языковая компетентность (владение языковыми средствами)</w:t>
      </w:r>
    </w:p>
    <w:p w:rsidR="00827425" w:rsidRPr="00827425" w:rsidRDefault="00827425" w:rsidP="00F366EB">
      <w:pPr>
        <w:widowControl w:val="0"/>
        <w:autoSpaceDE w:val="0"/>
        <w:spacing w:after="0" w:line="240" w:lineRule="auto"/>
        <w:jc w:val="both"/>
        <w:rPr>
          <w:rFonts w:ascii="Times New Roman" w:eastAsia="Arial Unicode MS" w:hAnsi="Times New Roman" w:cs="Times New Roman"/>
          <w:color w:val="000000"/>
          <w:sz w:val="24"/>
          <w:szCs w:val="24"/>
          <w:lang w:eastAsia="ar-SA"/>
        </w:rPr>
      </w:pPr>
      <w:r w:rsidRPr="00827425">
        <w:rPr>
          <w:rFonts w:ascii="Times New Roman" w:eastAsia="Times New Roman" w:hAnsi="Times New Roman" w:cs="Times New Roman"/>
          <w:b/>
          <w:bCs/>
          <w:iCs/>
          <w:color w:val="000000"/>
          <w:sz w:val="24"/>
          <w:szCs w:val="24"/>
          <w:lang w:eastAsia="ru-RU"/>
        </w:rPr>
        <w:t>Фонетическая</w:t>
      </w:r>
      <w:r w:rsidRPr="00827425">
        <w:rPr>
          <w:rFonts w:ascii="Times New Roman" w:eastAsia="Times New Roman" w:hAnsi="Times New Roman" w:cs="Times New Roman"/>
          <w:b/>
          <w:bCs/>
          <w:i/>
          <w:iCs/>
          <w:color w:val="000000"/>
          <w:sz w:val="24"/>
          <w:szCs w:val="24"/>
          <w:lang w:eastAsia="ru-RU"/>
        </w:rPr>
        <w:t xml:space="preserve"> сторона речи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ru-RU"/>
        </w:rPr>
        <w:t>Обучающийся</w:t>
      </w:r>
      <w:r w:rsidRPr="00827425">
        <w:rPr>
          <w:rFonts w:ascii="Times New Roman" w:eastAsia="Arial Unicode MS" w:hAnsi="Times New Roman" w:cs="Times New Roman"/>
          <w:color w:val="000000"/>
          <w:sz w:val="24"/>
          <w:szCs w:val="24"/>
          <w:lang w:eastAsia="ar-SA"/>
        </w:rPr>
        <w:t xml:space="preserve">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различать на слух и адекватно, без фонематических ошибок, ведущих к сбою коммуникации, произносить все звуки английского языка;</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соблюдать правильное ударение в изученных словах;</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различать коммуникативные типы предложения по интонации;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bCs/>
          <w:iCs/>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выражать модальные значения, чувства и эмоции с помощью интонации.</w:t>
      </w:r>
    </w:p>
    <w:p w:rsidR="00827425" w:rsidRPr="00827425" w:rsidRDefault="00827425" w:rsidP="00F366EB">
      <w:pPr>
        <w:widowControl w:val="0"/>
        <w:autoSpaceDE w:val="0"/>
        <w:spacing w:after="0" w:line="240" w:lineRule="auto"/>
        <w:jc w:val="both"/>
        <w:rPr>
          <w:rFonts w:ascii="Times New Roman" w:eastAsia="Arial Unicode MS" w:hAnsi="Times New Roman" w:cs="Times New Roman"/>
          <w:color w:val="000000"/>
          <w:sz w:val="24"/>
          <w:szCs w:val="24"/>
          <w:lang w:eastAsia="ar-SA"/>
        </w:rPr>
      </w:pPr>
      <w:r w:rsidRPr="00827425">
        <w:rPr>
          <w:rFonts w:ascii="Times New Roman" w:eastAsia="Times New Roman" w:hAnsi="Times New Roman" w:cs="Times New Roman"/>
          <w:b/>
          <w:bCs/>
          <w:iCs/>
          <w:color w:val="000000"/>
          <w:sz w:val="24"/>
          <w:szCs w:val="24"/>
          <w:lang w:eastAsia="ru-RU"/>
        </w:rPr>
        <w:t>Орфография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proofErr w:type="gramStart"/>
      <w:r w:rsidRPr="00827425">
        <w:rPr>
          <w:rFonts w:ascii="Times New Roman" w:eastAsia="Times New Roman" w:hAnsi="Times New Roman" w:cs="Times New Roman"/>
          <w:color w:val="000000"/>
          <w:sz w:val="24"/>
          <w:szCs w:val="24"/>
          <w:lang w:eastAsia="ru-RU"/>
        </w:rPr>
        <w:t>Обучающийся</w:t>
      </w:r>
      <w:proofErr w:type="gramEnd"/>
      <w:r w:rsidRPr="00827425">
        <w:rPr>
          <w:rFonts w:ascii="Times New Roman" w:eastAsia="Arial Unicode MS" w:hAnsi="Times New Roman" w:cs="Times New Roman"/>
          <w:color w:val="000000"/>
          <w:sz w:val="24"/>
          <w:szCs w:val="24"/>
          <w:lang w:eastAsia="ar-SA"/>
        </w:rPr>
        <w:t xml:space="preserve"> научится правильно писать изученные слова.</w:t>
      </w:r>
    </w:p>
    <w:p w:rsidR="00827425" w:rsidRPr="00827425" w:rsidRDefault="00827425" w:rsidP="00827425">
      <w:pPr>
        <w:widowControl w:val="0"/>
        <w:autoSpaceDE w:val="0"/>
        <w:spacing w:after="0" w:line="240" w:lineRule="auto"/>
        <w:ind w:firstLine="709"/>
        <w:jc w:val="both"/>
        <w:rPr>
          <w:rFonts w:ascii="Times New Roman" w:eastAsia="Arial Unicode MS" w:hAnsi="Times New Roman" w:cs="Times New Roman"/>
          <w:b/>
          <w:bCs/>
          <w:iCs/>
          <w:color w:val="000000"/>
          <w:sz w:val="24"/>
          <w:szCs w:val="24"/>
          <w:lang w:eastAsia="ar-SA"/>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 сравнивать и анализировать буквосочетания английского языка и их транскрипцию.</w:t>
      </w:r>
    </w:p>
    <w:p w:rsidR="00827425" w:rsidRPr="00827425" w:rsidRDefault="00827425" w:rsidP="00F366EB">
      <w:pPr>
        <w:widowControl w:val="0"/>
        <w:spacing w:after="0" w:line="240" w:lineRule="auto"/>
        <w:jc w:val="both"/>
        <w:rPr>
          <w:rFonts w:ascii="Times New Roman" w:eastAsia="Arial Unicode MS" w:hAnsi="Times New Roman" w:cs="Times New Roman"/>
          <w:color w:val="000000"/>
          <w:sz w:val="24"/>
          <w:szCs w:val="24"/>
          <w:lang w:eastAsia="ar-SA"/>
        </w:rPr>
      </w:pPr>
      <w:r w:rsidRPr="00827425">
        <w:rPr>
          <w:rFonts w:ascii="Times New Roman" w:eastAsia="Arial Unicode MS" w:hAnsi="Times New Roman" w:cs="Times New Roman"/>
          <w:b/>
          <w:bCs/>
          <w:iCs/>
          <w:color w:val="000000"/>
          <w:sz w:val="24"/>
          <w:szCs w:val="24"/>
          <w:lang w:eastAsia="ar-SA"/>
        </w:rPr>
        <w:t>Лексическая</w:t>
      </w:r>
      <w:r w:rsidRPr="00827425">
        <w:rPr>
          <w:rFonts w:ascii="Times New Roman" w:eastAsia="Arial Unicode MS" w:hAnsi="Times New Roman" w:cs="Times New Roman"/>
          <w:b/>
          <w:bCs/>
          <w:i/>
          <w:iCs/>
          <w:color w:val="000000"/>
          <w:sz w:val="24"/>
          <w:szCs w:val="24"/>
          <w:lang w:eastAsia="ar-SA"/>
        </w:rPr>
        <w:t xml:space="preserve"> сторона речи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ru-RU"/>
        </w:rPr>
        <w:t>Обучающийся</w:t>
      </w:r>
      <w:r w:rsidRPr="00827425">
        <w:rPr>
          <w:rFonts w:ascii="Times New Roman" w:eastAsia="Arial Unicode MS" w:hAnsi="Times New Roman" w:cs="Times New Roman"/>
          <w:color w:val="000000"/>
          <w:sz w:val="24"/>
          <w:szCs w:val="24"/>
          <w:lang w:eastAsia="ar-SA"/>
        </w:rPr>
        <w:t xml:space="preserve"> научится: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узнавать в письменном и звучащем тексте изученные лексические единицы (слова, словосочетания, реплики-клише речевого этикета);</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употреблять в устной и письменной речи в их основном значении изученные лексические единицы (слова, словосочетания, реплики-клише речевого этикета)</w:t>
      </w:r>
      <w:r w:rsidRPr="00827425">
        <w:rPr>
          <w:rFonts w:ascii="Times New Roman" w:eastAsia="Arial Unicode MS" w:hAnsi="Times New Roman" w:cs="Times New Roman"/>
          <w:color w:val="000000"/>
          <w:sz w:val="24"/>
          <w:szCs w:val="24"/>
          <w:shd w:val="clear" w:color="auto" w:fill="FFFFFF"/>
          <w:lang w:eastAsia="ar-SA"/>
        </w:rPr>
        <w:t xml:space="preserve"> в соответствии с решаемой коммуникативной задачей;</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соблюдать существующие в английском языке нормы лексической сочетаемости;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i/>
          <w:iCs/>
          <w:color w:val="000000"/>
          <w:sz w:val="24"/>
          <w:szCs w:val="24"/>
          <w:lang w:eastAsia="ru-RU"/>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распознавать и образовывать родственные слова с использованием основных способов словообразования (аффиксации, конверсии) </w:t>
      </w:r>
      <w:r w:rsidRPr="00827425">
        <w:rPr>
          <w:rFonts w:ascii="Times New Roman" w:eastAsia="Arial Unicode MS" w:hAnsi="Times New Roman" w:cs="Times New Roman"/>
          <w:color w:val="000000"/>
          <w:sz w:val="24"/>
          <w:szCs w:val="24"/>
          <w:shd w:val="clear" w:color="auto" w:fill="FFFFFF"/>
          <w:lang w:eastAsia="ar-SA"/>
        </w:rPr>
        <w:t>в соответствии с решаемой коммуникативной задачей.</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color w:val="000000"/>
          <w:sz w:val="24"/>
          <w:szCs w:val="24"/>
          <w:lang w:eastAsia="ar-SA"/>
        </w:rPr>
      </w:pPr>
      <w:proofErr w:type="gramStart"/>
      <w:r w:rsidRPr="00827425">
        <w:rPr>
          <w:rFonts w:ascii="Times New Roman" w:eastAsia="Times New Roman" w:hAnsi="Times New Roman" w:cs="Times New Roman"/>
          <w:iCs/>
          <w:color w:val="000000"/>
          <w:sz w:val="24"/>
          <w:szCs w:val="24"/>
          <w:lang w:eastAsia="ru-RU"/>
        </w:rPr>
        <w:t>Обучающийся</w:t>
      </w:r>
      <w:proofErr w:type="gramEnd"/>
      <w:r w:rsidRPr="00827425">
        <w:rPr>
          <w:rFonts w:ascii="Times New Roman" w:eastAsia="Times New Roman" w:hAnsi="Times New Roman" w:cs="Times New Roman"/>
          <w:iCs/>
          <w:color w:val="000000"/>
          <w:sz w:val="24"/>
          <w:szCs w:val="24"/>
          <w:lang w:eastAsia="ru-RU"/>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находить различия между явлениями синонимии и антонимии;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 xml:space="preserve">распознавать принадлежность слов к частям речи по определённым признакам (артиклям, </w:t>
      </w:r>
      <w:r w:rsidRPr="00827425">
        <w:rPr>
          <w:rFonts w:ascii="Times New Roman" w:eastAsia="Arial Unicode MS" w:hAnsi="Times New Roman" w:cs="Times New Roman"/>
          <w:iCs/>
          <w:color w:val="000000"/>
          <w:sz w:val="24"/>
          <w:szCs w:val="24"/>
          <w:lang w:eastAsia="ar-SA"/>
        </w:rPr>
        <w:lastRenderedPageBreak/>
        <w:t>аффиксам и др.);</w:t>
      </w:r>
    </w:p>
    <w:p w:rsidR="00827425" w:rsidRPr="00827425" w:rsidRDefault="00827425" w:rsidP="00827425">
      <w:pPr>
        <w:widowControl w:val="0"/>
        <w:autoSpaceDE w:val="0"/>
        <w:spacing w:after="0" w:line="240" w:lineRule="auto"/>
        <w:ind w:firstLine="709"/>
        <w:jc w:val="both"/>
        <w:rPr>
          <w:rFonts w:ascii="Times New Roman" w:eastAsia="Times New Roman" w:hAnsi="Times New Roman" w:cs="Times New Roman"/>
          <w:b/>
          <w:bCs/>
          <w:iCs/>
          <w:color w:val="000000"/>
          <w:sz w:val="24"/>
          <w:szCs w:val="24"/>
          <w:lang w:eastAsia="ru-RU"/>
        </w:rPr>
      </w:pPr>
      <w:r w:rsidRPr="00827425">
        <w:rPr>
          <w:rFonts w:ascii="Times New Roman" w:eastAsia="Times New Roman" w:hAnsi="Times New Roman" w:cs="Times New Roman"/>
          <w:color w:val="000000"/>
          <w:sz w:val="24"/>
          <w:szCs w:val="24"/>
          <w:lang w:eastAsia="ru-RU"/>
        </w:rPr>
        <w:t>• </w:t>
      </w:r>
      <w:r w:rsidRPr="00827425">
        <w:rPr>
          <w:rFonts w:ascii="Times New Roman" w:eastAsia="Times New Roman" w:hAnsi="Times New Roman" w:cs="Times New Roman"/>
          <w:iCs/>
          <w:color w:val="000000"/>
          <w:sz w:val="24"/>
          <w:szCs w:val="24"/>
          <w:lang w:eastAsia="ru-RU"/>
        </w:rPr>
        <w:t xml:space="preserve">использовать языковую догадку в процессе чтения и </w:t>
      </w:r>
      <w:proofErr w:type="spellStart"/>
      <w:r w:rsidRPr="00827425">
        <w:rPr>
          <w:rFonts w:ascii="Times New Roman" w:eastAsia="Times New Roman" w:hAnsi="Times New Roman" w:cs="Times New Roman"/>
          <w:iCs/>
          <w:color w:val="000000"/>
          <w:sz w:val="24"/>
          <w:szCs w:val="24"/>
          <w:lang w:eastAsia="ru-RU"/>
        </w:rPr>
        <w:t>аудирования</w:t>
      </w:r>
      <w:proofErr w:type="spellEnd"/>
      <w:r w:rsidRPr="00827425">
        <w:rPr>
          <w:rFonts w:ascii="Times New Roman" w:eastAsia="Times New Roman" w:hAnsi="Times New Roman" w:cs="Times New Roman"/>
          <w:iCs/>
          <w:color w:val="000000"/>
          <w:sz w:val="24"/>
          <w:szCs w:val="24"/>
          <w:lang w:eastAsia="ru-RU"/>
        </w:rPr>
        <w:t xml:space="preserve"> (догадываться о значении незнакомых слов по контексту и по словообразовательным элементам).</w:t>
      </w:r>
    </w:p>
    <w:p w:rsidR="00827425" w:rsidRPr="00827425" w:rsidRDefault="00827425" w:rsidP="00F366EB">
      <w:pPr>
        <w:widowControl w:val="0"/>
        <w:autoSpaceDE w:val="0"/>
        <w:spacing w:after="0" w:line="240" w:lineRule="auto"/>
        <w:jc w:val="both"/>
        <w:rPr>
          <w:rFonts w:ascii="Times New Roman" w:eastAsia="Arial Unicode MS" w:hAnsi="Times New Roman" w:cs="Times New Roman"/>
          <w:color w:val="000000"/>
          <w:sz w:val="24"/>
          <w:szCs w:val="24"/>
          <w:lang w:eastAsia="ar-SA"/>
        </w:rPr>
      </w:pPr>
      <w:r w:rsidRPr="00827425">
        <w:rPr>
          <w:rFonts w:ascii="Times New Roman" w:eastAsia="Times New Roman" w:hAnsi="Times New Roman" w:cs="Times New Roman"/>
          <w:b/>
          <w:bCs/>
          <w:iCs/>
          <w:color w:val="000000"/>
          <w:sz w:val="24"/>
          <w:szCs w:val="24"/>
          <w:lang w:eastAsia="ru-RU"/>
        </w:rPr>
        <w:t>Грамматическая</w:t>
      </w:r>
      <w:r w:rsidRPr="00827425">
        <w:rPr>
          <w:rFonts w:ascii="Times New Roman" w:eastAsia="Times New Roman" w:hAnsi="Times New Roman" w:cs="Times New Roman"/>
          <w:b/>
          <w:bCs/>
          <w:i/>
          <w:iCs/>
          <w:color w:val="000000"/>
          <w:sz w:val="24"/>
          <w:szCs w:val="24"/>
          <w:lang w:eastAsia="ru-RU"/>
        </w:rPr>
        <w:t xml:space="preserve"> сторона речи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ru-RU"/>
        </w:rPr>
        <w:t>Обучающийся</w:t>
      </w:r>
      <w:r w:rsidRPr="00827425">
        <w:rPr>
          <w:rFonts w:ascii="Times New Roman" w:eastAsia="Arial Unicode MS" w:hAnsi="Times New Roman" w:cs="Times New Roman"/>
          <w:color w:val="000000"/>
          <w:sz w:val="24"/>
          <w:szCs w:val="24"/>
          <w:lang w:eastAsia="ar-SA"/>
        </w:rPr>
        <w:t xml:space="preserve"> научится: </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оперировать в процессе устного и письменного общения </w:t>
      </w:r>
      <w:r w:rsidRPr="00827425">
        <w:rPr>
          <w:rFonts w:ascii="Times New Roman" w:eastAsia="Arial Unicode MS" w:hAnsi="Times New Roman" w:cs="Times New Roman"/>
          <w:color w:val="000000"/>
          <w:sz w:val="24"/>
          <w:szCs w:val="24"/>
          <w:shd w:val="clear" w:color="auto" w:fill="FFFFFF"/>
          <w:lang w:eastAsia="ar-SA"/>
        </w:rPr>
        <w:t>основными синтаксическими конструкциями и морфологическими формами</w:t>
      </w:r>
      <w:r w:rsidRPr="00827425">
        <w:rPr>
          <w:rFonts w:ascii="Times New Roman" w:eastAsia="Arial Unicode MS" w:hAnsi="Times New Roman" w:cs="Times New Roman"/>
          <w:color w:val="000000"/>
          <w:sz w:val="24"/>
          <w:szCs w:val="24"/>
          <w:lang w:eastAsia="ar-SA"/>
        </w:rPr>
        <w:t xml:space="preserve"> английского языка в соответствии с коммуникативной задачей в коммуникативно-значимом контексте;</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распознавать и употреблять в речи:</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proofErr w:type="gramStart"/>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различные коммуникативные типы предложений: утвердительные, отрицательные, вопросительные (общий, специальный, альтернативный вопросы), побудительные (в утвердительной и отрицательной форме);</w:t>
      </w:r>
      <w:proofErr w:type="gramEnd"/>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color w:val="000000"/>
          <w:sz w:val="24"/>
          <w:szCs w:val="24"/>
          <w:shd w:val="clear" w:color="auto" w:fill="FFFFFF"/>
          <w:lang w:eastAsia="ar-SA"/>
        </w:rPr>
        <w:t>распространённые простые предложения;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color w:val="000000"/>
          <w:sz w:val="24"/>
          <w:szCs w:val="24"/>
          <w:shd w:val="clear" w:color="auto" w:fill="FFFFFF"/>
          <w:lang w:eastAsia="ar-SA"/>
        </w:rPr>
        <w:t xml:space="preserve">предложения с </w:t>
      </w:r>
      <w:proofErr w:type="gramStart"/>
      <w:r w:rsidRPr="00827425">
        <w:rPr>
          <w:rFonts w:ascii="Times New Roman" w:eastAsia="Arial Unicode MS" w:hAnsi="Times New Roman" w:cs="Times New Roman"/>
          <w:color w:val="000000"/>
          <w:sz w:val="24"/>
          <w:szCs w:val="24"/>
          <w:shd w:val="clear" w:color="auto" w:fill="FFFFFF"/>
          <w:lang w:eastAsia="ar-SA"/>
        </w:rPr>
        <w:t>начальным</w:t>
      </w:r>
      <w:proofErr w:type="gramEnd"/>
      <w:r w:rsidRPr="00827425">
        <w:rPr>
          <w:rFonts w:ascii="Times New Roman" w:eastAsia="Arial Unicode MS" w:hAnsi="Times New Roman" w:cs="Times New Roman"/>
          <w:color w:val="000000"/>
          <w:sz w:val="24"/>
          <w:szCs w:val="24"/>
          <w:shd w:val="clear" w:color="auto" w:fill="FFFFFF"/>
          <w:lang w:eastAsia="ar-SA"/>
        </w:rPr>
        <w:t xml:space="preserve"> </w:t>
      </w:r>
      <w:r w:rsidRPr="00827425">
        <w:rPr>
          <w:rFonts w:ascii="Times New Roman" w:eastAsia="Arial Unicode MS" w:hAnsi="Times New Roman" w:cs="Times New Roman"/>
          <w:color w:val="000000"/>
          <w:sz w:val="24"/>
          <w:szCs w:val="24"/>
          <w:shd w:val="clear" w:color="auto" w:fill="FFFFFF"/>
          <w:lang w:val="en-US" w:eastAsia="ar-SA"/>
        </w:rPr>
        <w:t>It</w:t>
      </w:r>
      <w:r w:rsidRPr="00827425">
        <w:rPr>
          <w:rFonts w:ascii="Times New Roman" w:eastAsia="Arial Unicode MS" w:hAnsi="Times New Roman" w:cs="Times New Roman"/>
          <w:color w:val="000000"/>
          <w:sz w:val="24"/>
          <w:szCs w:val="24"/>
          <w:shd w:val="clear" w:color="auto" w:fill="FFFFFF"/>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val="en-US" w:eastAsia="ar-SA"/>
        </w:rPr>
        <w:t> </w:t>
      </w:r>
      <w:r w:rsidRPr="00827425">
        <w:rPr>
          <w:rFonts w:ascii="Times New Roman" w:eastAsia="Arial Unicode MS" w:hAnsi="Times New Roman" w:cs="Times New Roman"/>
          <w:color w:val="000000"/>
          <w:sz w:val="24"/>
          <w:szCs w:val="24"/>
          <w:shd w:val="clear" w:color="auto" w:fill="FFFFFF"/>
          <w:lang w:eastAsia="ar-SA"/>
        </w:rPr>
        <w:t xml:space="preserve">предложения с </w:t>
      </w:r>
      <w:proofErr w:type="gramStart"/>
      <w:r w:rsidRPr="00827425">
        <w:rPr>
          <w:rFonts w:ascii="Times New Roman" w:eastAsia="Arial Unicode MS" w:hAnsi="Times New Roman" w:cs="Times New Roman"/>
          <w:color w:val="000000"/>
          <w:sz w:val="24"/>
          <w:szCs w:val="24"/>
          <w:shd w:val="clear" w:color="auto" w:fill="FFFFFF"/>
          <w:lang w:eastAsia="ar-SA"/>
        </w:rPr>
        <w:t>начальным</w:t>
      </w:r>
      <w:proofErr w:type="gramEnd"/>
      <w:r w:rsidRPr="00827425">
        <w:rPr>
          <w:rFonts w:ascii="Times New Roman" w:eastAsia="Arial Unicode MS" w:hAnsi="Times New Roman" w:cs="Times New Roman"/>
          <w:color w:val="000000"/>
          <w:sz w:val="24"/>
          <w:szCs w:val="24"/>
          <w:shd w:val="clear" w:color="auto" w:fill="FFFFFF"/>
          <w:lang w:eastAsia="ar-SA"/>
        </w:rPr>
        <w:t xml:space="preserve"> </w:t>
      </w:r>
      <w:r w:rsidRPr="00827425">
        <w:rPr>
          <w:rFonts w:ascii="Times New Roman" w:eastAsia="Arial Unicode MS" w:hAnsi="Times New Roman" w:cs="Times New Roman"/>
          <w:color w:val="000000"/>
          <w:sz w:val="24"/>
          <w:szCs w:val="24"/>
          <w:shd w:val="clear" w:color="auto" w:fill="FFFFFF"/>
          <w:lang w:val="en-US" w:eastAsia="ar-SA"/>
        </w:rPr>
        <w:t>There</w:t>
      </w:r>
      <w:r w:rsidRPr="00827425">
        <w:rPr>
          <w:rFonts w:ascii="Times New Roman" w:eastAsia="Arial Unicode MS" w:hAnsi="Times New Roman" w:cs="Times New Roman"/>
          <w:color w:val="000000"/>
          <w:sz w:val="24"/>
          <w:szCs w:val="24"/>
          <w:shd w:val="clear" w:color="auto" w:fill="FFFFFF"/>
          <w:lang w:eastAsia="ar-SA"/>
        </w:rPr>
        <w:t xml:space="preserve"> + </w:t>
      </w:r>
      <w:r w:rsidRPr="00827425">
        <w:rPr>
          <w:rFonts w:ascii="Times New Roman" w:eastAsia="Arial Unicode MS" w:hAnsi="Times New Roman" w:cs="Times New Roman"/>
          <w:color w:val="000000"/>
          <w:sz w:val="24"/>
          <w:szCs w:val="24"/>
          <w:shd w:val="clear" w:color="auto" w:fill="FFFFFF"/>
          <w:lang w:val="en-US" w:eastAsia="ar-SA"/>
        </w:rPr>
        <w:t>to</w:t>
      </w:r>
      <w:r w:rsidRPr="00827425">
        <w:rPr>
          <w:rFonts w:ascii="Times New Roman" w:eastAsia="Arial Unicode MS" w:hAnsi="Times New Roman" w:cs="Times New Roman"/>
          <w:color w:val="000000"/>
          <w:sz w:val="24"/>
          <w:szCs w:val="24"/>
          <w:shd w:val="clear" w:color="auto" w:fill="FFFFFF"/>
          <w:lang w:eastAsia="ar-SA"/>
        </w:rPr>
        <w:t xml:space="preserve"> </w:t>
      </w:r>
      <w:r w:rsidRPr="00827425">
        <w:rPr>
          <w:rFonts w:ascii="Times New Roman" w:eastAsia="Arial Unicode MS" w:hAnsi="Times New Roman" w:cs="Times New Roman"/>
          <w:color w:val="000000"/>
          <w:sz w:val="24"/>
          <w:szCs w:val="24"/>
          <w:shd w:val="clear" w:color="auto" w:fill="FFFFFF"/>
          <w:lang w:val="en-US" w:eastAsia="ar-SA"/>
        </w:rPr>
        <w:t>be</w:t>
      </w:r>
      <w:r w:rsidRPr="00827425">
        <w:rPr>
          <w:rFonts w:ascii="Times New Roman" w:eastAsia="Arial Unicode MS" w:hAnsi="Times New Roman" w:cs="Times New Roman"/>
          <w:color w:val="000000"/>
          <w:sz w:val="24"/>
          <w:szCs w:val="24"/>
          <w:shd w:val="clear" w:color="auto" w:fill="FFFFFF"/>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сложносочинённые предложения с сочинительными союзами </w:t>
      </w:r>
      <w:r w:rsidRPr="00827425">
        <w:rPr>
          <w:rFonts w:ascii="Times New Roman" w:eastAsia="Arial Unicode MS" w:hAnsi="Times New Roman" w:cs="Times New Roman"/>
          <w:color w:val="000000"/>
          <w:sz w:val="24"/>
          <w:szCs w:val="24"/>
          <w:lang w:val="en-US" w:eastAsia="ar-SA"/>
        </w:rPr>
        <w:t>and</w:t>
      </w:r>
      <w:r w:rsidRPr="00827425">
        <w:rPr>
          <w:rFonts w:ascii="Times New Roman" w:eastAsia="Arial Unicode MS" w:hAnsi="Times New Roman" w:cs="Times New Roman"/>
          <w:i/>
          <w:iCs/>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but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or</w:t>
      </w:r>
      <w:r w:rsidRPr="00827425">
        <w:rPr>
          <w:rFonts w:ascii="Times New Roman" w:eastAsia="Arial Unicode MS" w:hAnsi="Times New Roman" w:cs="Times New Roman"/>
          <w:i/>
          <w:iCs/>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имена существительные в единственном и множественном числе, образованные по правилу и исключения;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имена существительные </w:t>
      </w:r>
      <w:r w:rsidRPr="00827425">
        <w:rPr>
          <w:rFonts w:ascii="Times New Roman" w:eastAsia="Arial Unicode MS" w:hAnsi="Times New Roman" w:cs="Times New Roman"/>
          <w:color w:val="000000"/>
          <w:sz w:val="24"/>
          <w:szCs w:val="24"/>
          <w:lang w:val="en-US" w:eastAsia="ar-SA"/>
        </w:rPr>
        <w:t>c</w:t>
      </w:r>
      <w:r w:rsidRPr="00827425">
        <w:rPr>
          <w:rFonts w:ascii="Times New Roman" w:eastAsia="Arial Unicode MS" w:hAnsi="Times New Roman" w:cs="Times New Roman"/>
          <w:color w:val="000000"/>
          <w:sz w:val="24"/>
          <w:szCs w:val="24"/>
          <w:lang w:eastAsia="ar-SA"/>
        </w:rPr>
        <w:t xml:space="preserve"> определённым/неопределённым/нулевым артиклем;</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личные, притяжательные, указательные, неопределённые, относительные, вопросительные местоимения;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r w:rsidRPr="00827425">
        <w:rPr>
          <w:rFonts w:ascii="Times New Roman" w:eastAsia="Arial Unicode MS" w:hAnsi="Times New Roman" w:cs="Times New Roman"/>
          <w:color w:val="000000"/>
          <w:sz w:val="24"/>
          <w:szCs w:val="24"/>
          <w:lang w:val="en-US" w:eastAsia="ar-SA"/>
        </w:rPr>
        <w:t>many</w:t>
      </w:r>
      <w:r w:rsidRPr="00827425">
        <w:rPr>
          <w:rFonts w:ascii="Times New Roman" w:eastAsia="Arial Unicode MS"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val="en-US" w:eastAsia="ar-SA"/>
        </w:rPr>
        <w:t>much</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few</w:t>
      </w:r>
      <w:r w:rsidRPr="00827425">
        <w:rPr>
          <w:rFonts w:ascii="Times New Roman" w:eastAsia="Arial Unicode MS"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val="en-US" w:eastAsia="ar-SA"/>
        </w:rPr>
        <w:t>a</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few</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little</w:t>
      </w:r>
      <w:r w:rsidRPr="00827425">
        <w:rPr>
          <w:rFonts w:ascii="Times New Roman" w:eastAsia="Arial Unicode MS"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val="en-US" w:eastAsia="ar-SA"/>
        </w:rPr>
        <w:t>a</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little</w:t>
      </w:r>
      <w:r w:rsidRPr="00827425">
        <w:rPr>
          <w:rFonts w:ascii="Times New Roman" w:eastAsia="Arial Unicode MS" w:hAnsi="Times New Roman" w:cs="Times New Roman"/>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количественные и порядковые числительные;</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глаголы в наиболее употребительных временных формах действительного залога: </w:t>
      </w:r>
      <w:r w:rsidRPr="00827425">
        <w:rPr>
          <w:rFonts w:ascii="Times New Roman" w:eastAsia="Arial Unicode MS" w:hAnsi="Times New Roman" w:cs="Times New Roman"/>
          <w:color w:val="000000"/>
          <w:sz w:val="24"/>
          <w:szCs w:val="24"/>
          <w:lang w:val="en-US" w:eastAsia="ar-SA"/>
        </w:rPr>
        <w:t>Present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Future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и </w:t>
      </w:r>
      <w:r w:rsidRPr="00827425">
        <w:rPr>
          <w:rFonts w:ascii="Times New Roman" w:eastAsia="Arial Unicode MS" w:hAnsi="Times New Roman" w:cs="Times New Roman"/>
          <w:color w:val="000000"/>
          <w:sz w:val="24"/>
          <w:szCs w:val="24"/>
          <w:lang w:val="en-US" w:eastAsia="ar-SA"/>
        </w:rPr>
        <w:t>Past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Present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Continuous</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Present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Perfect</w:t>
      </w:r>
      <w:r w:rsidRPr="00827425">
        <w:rPr>
          <w:rFonts w:ascii="Times New Roman" w:eastAsia="Arial Unicode MS" w:hAnsi="Times New Roman" w:cs="Times New Roman"/>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глаголы в следующих формах страдательного залога: </w:t>
      </w:r>
      <w:r w:rsidRPr="00827425">
        <w:rPr>
          <w:rFonts w:ascii="Times New Roman" w:eastAsia="Arial Unicode MS" w:hAnsi="Times New Roman" w:cs="Times New Roman"/>
          <w:color w:val="000000"/>
          <w:sz w:val="24"/>
          <w:szCs w:val="24"/>
          <w:lang w:val="en-US" w:eastAsia="ar-SA"/>
        </w:rPr>
        <w:t>Present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Passive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Past</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Passive</w:t>
      </w:r>
      <w:r w:rsidRPr="00827425">
        <w:rPr>
          <w:rFonts w:ascii="Times New Roman" w:eastAsia="Arial Unicode MS" w:hAnsi="Times New Roman" w:cs="Times New Roman"/>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xml:space="preserve"> различные грамматические средства для выражения будущего времени: </w:t>
      </w:r>
      <w:r w:rsidRPr="00827425">
        <w:rPr>
          <w:rFonts w:ascii="Times New Roman" w:eastAsia="Arial Unicode MS" w:hAnsi="Times New Roman" w:cs="Times New Roman"/>
          <w:color w:val="000000"/>
          <w:sz w:val="24"/>
          <w:szCs w:val="24"/>
          <w:lang w:val="en-US" w:eastAsia="ar-SA"/>
        </w:rPr>
        <w:t>Simple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Future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to</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be</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going</w:t>
      </w:r>
      <w:r w:rsidRPr="00827425">
        <w:rPr>
          <w:rFonts w:ascii="Times New Roman" w:eastAsia="Arial Unicode MS" w:hAnsi="Times New Roman" w:cs="Times New Roman"/>
          <w:color w:val="000000"/>
          <w:sz w:val="24"/>
          <w:szCs w:val="24"/>
          <w:lang w:eastAsia="ar-SA"/>
        </w:rPr>
        <w:t xml:space="preserve"> </w:t>
      </w:r>
      <w:r w:rsidRPr="00827425">
        <w:rPr>
          <w:rFonts w:ascii="Times New Roman" w:eastAsia="Arial Unicode MS" w:hAnsi="Times New Roman" w:cs="Times New Roman"/>
          <w:color w:val="000000"/>
          <w:sz w:val="24"/>
          <w:szCs w:val="24"/>
          <w:lang w:val="en-US" w:eastAsia="ar-SA"/>
        </w:rPr>
        <w:t>to</w:t>
      </w:r>
      <w:r w:rsidRPr="00827425">
        <w:rPr>
          <w:rFonts w:ascii="Times New Roman" w:eastAsia="Arial Unicode MS" w:hAnsi="Times New Roman" w:cs="Times New Roman"/>
          <w:iCs/>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Arial Unicode MS" w:hAnsi="Times New Roman" w:cs="Times New Roman"/>
          <w:i/>
          <w:iCs/>
          <w:color w:val="000000"/>
          <w:sz w:val="24"/>
          <w:szCs w:val="24"/>
          <w:lang w:val="en-US" w:eastAsia="ar-SA"/>
        </w:rPr>
      </w:pPr>
      <w:r w:rsidRPr="00827425">
        <w:rPr>
          <w:rFonts w:ascii="Times New Roman" w:eastAsia="Times New Roman" w:hAnsi="Times New Roman" w:cs="Times New Roman"/>
          <w:color w:val="000000"/>
          <w:sz w:val="24"/>
          <w:szCs w:val="24"/>
          <w:lang w:val="en-US" w:eastAsia="ar-SA"/>
        </w:rPr>
        <w:t>—</w:t>
      </w:r>
      <w:r w:rsidRPr="00827425">
        <w:rPr>
          <w:rFonts w:ascii="Times New Roman" w:eastAsia="Arial Unicode MS" w:hAnsi="Times New Roman" w:cs="Times New Roman"/>
          <w:color w:val="000000"/>
          <w:sz w:val="24"/>
          <w:szCs w:val="24"/>
          <w:lang w:val="en-US" w:eastAsia="ar-SA"/>
        </w:rPr>
        <w:t> </w:t>
      </w:r>
      <w:proofErr w:type="gramStart"/>
      <w:r w:rsidRPr="00827425">
        <w:rPr>
          <w:rFonts w:ascii="Times New Roman" w:eastAsia="Arial Unicode MS" w:hAnsi="Times New Roman" w:cs="Times New Roman"/>
          <w:color w:val="000000"/>
          <w:sz w:val="24"/>
          <w:szCs w:val="24"/>
          <w:lang w:eastAsia="ar-SA"/>
        </w:rPr>
        <w:t>модальные</w:t>
      </w:r>
      <w:proofErr w:type="gramEnd"/>
      <w:r w:rsidRPr="00827425">
        <w:rPr>
          <w:rFonts w:ascii="Times New Roman" w:eastAsia="Arial Unicode MS" w:hAnsi="Times New Roman" w:cs="Times New Roman"/>
          <w:color w:val="000000"/>
          <w:sz w:val="24"/>
          <w:szCs w:val="24"/>
          <w:lang w:val="en-US" w:eastAsia="ar-SA"/>
        </w:rPr>
        <w:t xml:space="preserve"> </w:t>
      </w:r>
      <w:r w:rsidRPr="00827425">
        <w:rPr>
          <w:rFonts w:ascii="Times New Roman" w:eastAsia="Arial Unicode MS" w:hAnsi="Times New Roman" w:cs="Times New Roman"/>
          <w:color w:val="000000"/>
          <w:sz w:val="24"/>
          <w:szCs w:val="24"/>
          <w:lang w:eastAsia="ar-SA"/>
        </w:rPr>
        <w:t>глаголы</w:t>
      </w:r>
      <w:r w:rsidRPr="00827425">
        <w:rPr>
          <w:rFonts w:ascii="Times New Roman" w:eastAsia="Arial Unicode MS" w:hAnsi="Times New Roman" w:cs="Times New Roman"/>
          <w:color w:val="000000"/>
          <w:sz w:val="24"/>
          <w:szCs w:val="24"/>
          <w:lang w:val="en-US" w:eastAsia="ar-SA"/>
        </w:rPr>
        <w:t xml:space="preserve"> </w:t>
      </w:r>
      <w:r w:rsidRPr="00827425">
        <w:rPr>
          <w:rFonts w:ascii="Times New Roman" w:eastAsia="Arial Unicode MS" w:hAnsi="Times New Roman" w:cs="Times New Roman"/>
          <w:color w:val="000000"/>
          <w:sz w:val="24"/>
          <w:szCs w:val="24"/>
          <w:lang w:eastAsia="ar-SA"/>
        </w:rPr>
        <w:t>и</w:t>
      </w:r>
      <w:r w:rsidRPr="00827425">
        <w:rPr>
          <w:rFonts w:ascii="Times New Roman" w:eastAsia="Arial Unicode MS" w:hAnsi="Times New Roman" w:cs="Times New Roman"/>
          <w:color w:val="000000"/>
          <w:sz w:val="24"/>
          <w:szCs w:val="24"/>
          <w:lang w:val="en-US" w:eastAsia="ar-SA"/>
        </w:rPr>
        <w:t xml:space="preserve"> </w:t>
      </w:r>
      <w:r w:rsidRPr="00827425">
        <w:rPr>
          <w:rFonts w:ascii="Times New Roman" w:eastAsia="Arial Unicode MS" w:hAnsi="Times New Roman" w:cs="Times New Roman"/>
          <w:color w:val="000000"/>
          <w:sz w:val="24"/>
          <w:szCs w:val="24"/>
          <w:lang w:eastAsia="ar-SA"/>
        </w:rPr>
        <w:t>их</w:t>
      </w:r>
      <w:r w:rsidRPr="00827425">
        <w:rPr>
          <w:rFonts w:ascii="Times New Roman" w:eastAsia="Arial Unicode MS" w:hAnsi="Times New Roman" w:cs="Times New Roman"/>
          <w:color w:val="000000"/>
          <w:sz w:val="24"/>
          <w:szCs w:val="24"/>
          <w:lang w:val="en-US" w:eastAsia="ar-SA"/>
        </w:rPr>
        <w:t xml:space="preserve"> </w:t>
      </w:r>
      <w:r w:rsidRPr="00827425">
        <w:rPr>
          <w:rFonts w:ascii="Times New Roman" w:eastAsia="Arial Unicode MS" w:hAnsi="Times New Roman" w:cs="Times New Roman"/>
          <w:color w:val="000000"/>
          <w:sz w:val="24"/>
          <w:szCs w:val="24"/>
          <w:lang w:eastAsia="ar-SA"/>
        </w:rPr>
        <w:t>эквиваленты</w:t>
      </w:r>
      <w:r w:rsidRPr="00827425">
        <w:rPr>
          <w:rFonts w:ascii="Times New Roman" w:eastAsia="Arial Unicode MS" w:hAnsi="Times New Roman" w:cs="Times New Roman"/>
          <w:color w:val="000000"/>
          <w:sz w:val="24"/>
          <w:szCs w:val="24"/>
          <w:lang w:val="en-US" w:eastAsia="ar-SA"/>
        </w:rPr>
        <w:t xml:space="preserve"> (may, can, be able to, must, have to, should, could).</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proofErr w:type="gramStart"/>
      <w:r w:rsidRPr="00827425">
        <w:rPr>
          <w:rFonts w:ascii="Times New Roman" w:eastAsia="Arial Unicode MS" w:hAnsi="Times New Roman" w:cs="Times New Roman"/>
          <w:iCs/>
          <w:color w:val="000000"/>
          <w:sz w:val="24"/>
          <w:szCs w:val="24"/>
          <w:lang w:eastAsia="ar-SA"/>
        </w:rPr>
        <w:t>Обучающийся</w:t>
      </w:r>
      <w:proofErr w:type="gramEnd"/>
      <w:r w:rsidRPr="00827425">
        <w:rPr>
          <w:rFonts w:ascii="Times New Roman" w:eastAsia="Arial Unicode MS" w:hAnsi="Times New Roman" w:cs="Times New Roman"/>
          <w:iCs/>
          <w:color w:val="000000"/>
          <w:sz w:val="24"/>
          <w:szCs w:val="24"/>
          <w:lang w:eastAsia="ar-SA"/>
        </w:rPr>
        <w:t xml:space="preserve"> получит возможность научиться:</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proofErr w:type="gramStart"/>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 xml:space="preserve">распознавать сложноподчинённые предложения с придаточными: времени с союзами </w:t>
      </w:r>
      <w:proofErr w:type="spellStart"/>
      <w:r w:rsidRPr="00827425">
        <w:rPr>
          <w:rFonts w:ascii="Times New Roman" w:eastAsia="Arial Unicode MS" w:hAnsi="Times New Roman" w:cs="Times New Roman"/>
          <w:iCs/>
          <w:color w:val="000000"/>
          <w:sz w:val="24"/>
          <w:szCs w:val="24"/>
          <w:lang w:eastAsia="ar-SA"/>
        </w:rPr>
        <w:t>for</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since</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during</w:t>
      </w:r>
      <w:proofErr w:type="spellEnd"/>
      <w:r w:rsidRPr="00827425">
        <w:rPr>
          <w:rFonts w:ascii="Times New Roman" w:eastAsia="Arial Unicode MS" w:hAnsi="Times New Roman" w:cs="Times New Roman"/>
          <w:iCs/>
          <w:color w:val="000000"/>
          <w:sz w:val="24"/>
          <w:szCs w:val="24"/>
          <w:lang w:eastAsia="ar-SA"/>
        </w:rPr>
        <w:t xml:space="preserve">; определительными с союзами </w:t>
      </w:r>
      <w:proofErr w:type="spellStart"/>
      <w:r w:rsidRPr="00827425">
        <w:rPr>
          <w:rFonts w:ascii="Times New Roman" w:eastAsia="Arial Unicode MS" w:hAnsi="Times New Roman" w:cs="Times New Roman"/>
          <w:iCs/>
          <w:color w:val="000000"/>
          <w:sz w:val="24"/>
          <w:szCs w:val="24"/>
          <w:lang w:eastAsia="ar-SA"/>
        </w:rPr>
        <w:t>who</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which</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that</w:t>
      </w:r>
      <w:proofErr w:type="spellEnd"/>
      <w:r w:rsidRPr="00827425">
        <w:rPr>
          <w:rFonts w:ascii="Times New Roman" w:eastAsia="Arial Unicode MS" w:hAnsi="Times New Roman" w:cs="Times New Roman"/>
          <w:iCs/>
          <w:color w:val="000000"/>
          <w:sz w:val="24"/>
          <w:szCs w:val="24"/>
          <w:lang w:eastAsia="ar-SA"/>
        </w:rPr>
        <w:t>;</w:t>
      </w:r>
      <w:proofErr w:type="gramEnd"/>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 xml:space="preserve">распознавать в речи предложения с конструкциями </w:t>
      </w:r>
      <w:proofErr w:type="spellStart"/>
      <w:r w:rsidRPr="00827425">
        <w:rPr>
          <w:rFonts w:ascii="Times New Roman" w:eastAsia="Arial Unicode MS" w:hAnsi="Times New Roman" w:cs="Times New Roman"/>
          <w:iCs/>
          <w:color w:val="000000"/>
          <w:sz w:val="24"/>
          <w:szCs w:val="24"/>
          <w:lang w:eastAsia="ar-SA"/>
        </w:rPr>
        <w:t>as</w:t>
      </w:r>
      <w:proofErr w:type="spellEnd"/>
      <w:r w:rsidRPr="00827425">
        <w:rPr>
          <w:rFonts w:ascii="Times New Roman" w:eastAsia="Arial Unicode MS" w:hAnsi="Times New Roman" w:cs="Times New Roman"/>
          <w:iCs/>
          <w:color w:val="000000"/>
          <w:sz w:val="24"/>
          <w:szCs w:val="24"/>
          <w:lang w:eastAsia="ar-SA"/>
        </w:rPr>
        <w:t xml:space="preserve"> … </w:t>
      </w:r>
      <w:proofErr w:type="spellStart"/>
      <w:r w:rsidRPr="00827425">
        <w:rPr>
          <w:rFonts w:ascii="Times New Roman" w:eastAsia="Arial Unicode MS" w:hAnsi="Times New Roman" w:cs="Times New Roman"/>
          <w:iCs/>
          <w:color w:val="000000"/>
          <w:sz w:val="24"/>
          <w:szCs w:val="24"/>
          <w:lang w:eastAsia="ar-SA"/>
        </w:rPr>
        <w:t>as</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no</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tso</w:t>
      </w:r>
      <w:proofErr w:type="spellEnd"/>
      <w:r w:rsidRPr="00827425">
        <w:rPr>
          <w:rFonts w:ascii="Times New Roman" w:eastAsia="Arial Unicode MS" w:hAnsi="Times New Roman" w:cs="Times New Roman"/>
          <w:iCs/>
          <w:color w:val="000000"/>
          <w:sz w:val="24"/>
          <w:szCs w:val="24"/>
          <w:lang w:eastAsia="ar-SA"/>
        </w:rPr>
        <w:t> … </w:t>
      </w:r>
      <w:proofErr w:type="spellStart"/>
      <w:r w:rsidRPr="00827425">
        <w:rPr>
          <w:rFonts w:ascii="Times New Roman" w:eastAsia="Arial Unicode MS" w:hAnsi="Times New Roman" w:cs="Times New Roman"/>
          <w:iCs/>
          <w:color w:val="000000"/>
          <w:sz w:val="24"/>
          <w:szCs w:val="24"/>
          <w:lang w:eastAsia="ar-SA"/>
        </w:rPr>
        <w:t>as</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either</w:t>
      </w:r>
      <w:proofErr w:type="spellEnd"/>
      <w:r w:rsidRPr="00827425">
        <w:rPr>
          <w:rFonts w:ascii="Times New Roman" w:eastAsia="Arial Unicode MS" w:hAnsi="Times New Roman" w:cs="Times New Roman"/>
          <w:iCs/>
          <w:color w:val="000000"/>
          <w:sz w:val="24"/>
          <w:szCs w:val="24"/>
          <w:lang w:eastAsia="ar-SA"/>
        </w:rPr>
        <w:t xml:space="preserve"> … </w:t>
      </w:r>
      <w:proofErr w:type="spellStart"/>
      <w:r w:rsidRPr="00827425">
        <w:rPr>
          <w:rFonts w:ascii="Times New Roman" w:eastAsia="Arial Unicode MS" w:hAnsi="Times New Roman" w:cs="Times New Roman"/>
          <w:iCs/>
          <w:color w:val="000000"/>
          <w:sz w:val="24"/>
          <w:szCs w:val="24"/>
          <w:lang w:eastAsia="ar-SA"/>
        </w:rPr>
        <w:t>or</w:t>
      </w:r>
      <w:proofErr w:type="spellEnd"/>
      <w:r w:rsidRPr="00827425">
        <w:rPr>
          <w:rFonts w:ascii="Times New Roman" w:eastAsia="Arial Unicode MS" w:hAnsi="Times New Roman" w:cs="Times New Roman"/>
          <w:iCs/>
          <w:color w:val="000000"/>
          <w:sz w:val="24"/>
          <w:szCs w:val="24"/>
          <w:lang w:eastAsia="ar-SA"/>
        </w:rPr>
        <w:t xml:space="preserve">; </w:t>
      </w:r>
      <w:proofErr w:type="spellStart"/>
      <w:r w:rsidRPr="00827425">
        <w:rPr>
          <w:rFonts w:ascii="Times New Roman" w:eastAsia="Arial Unicode MS" w:hAnsi="Times New Roman" w:cs="Times New Roman"/>
          <w:iCs/>
          <w:color w:val="000000"/>
          <w:sz w:val="24"/>
          <w:szCs w:val="24"/>
          <w:lang w:eastAsia="ar-SA"/>
        </w:rPr>
        <w:t>neither</w:t>
      </w:r>
      <w:proofErr w:type="spellEnd"/>
      <w:r w:rsidRPr="00827425">
        <w:rPr>
          <w:rFonts w:ascii="Times New Roman" w:eastAsia="Arial Unicode MS" w:hAnsi="Times New Roman" w:cs="Times New Roman"/>
          <w:iCs/>
          <w:color w:val="000000"/>
          <w:sz w:val="24"/>
          <w:szCs w:val="24"/>
          <w:lang w:eastAsia="ar-SA"/>
        </w:rPr>
        <w:t xml:space="preserve"> … </w:t>
      </w:r>
      <w:proofErr w:type="spellStart"/>
      <w:r w:rsidRPr="00827425">
        <w:rPr>
          <w:rFonts w:ascii="Times New Roman" w:eastAsia="Arial Unicode MS" w:hAnsi="Times New Roman" w:cs="Times New Roman"/>
          <w:iCs/>
          <w:color w:val="000000"/>
          <w:sz w:val="24"/>
          <w:szCs w:val="24"/>
          <w:lang w:eastAsia="ar-SA"/>
        </w:rPr>
        <w:t>nor</w:t>
      </w:r>
      <w:proofErr w:type="spellEnd"/>
      <w:r w:rsidRPr="00827425">
        <w:rPr>
          <w:rFonts w:ascii="Times New Roman" w:eastAsia="Arial Unicode MS" w:hAnsi="Times New Roman" w:cs="Times New Roman"/>
          <w:iCs/>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 xml:space="preserve">употреблять в речи глаголы в формах страдательного залога: </w:t>
      </w:r>
      <w:r w:rsidRPr="00827425">
        <w:rPr>
          <w:rFonts w:ascii="Times New Roman" w:eastAsia="Arial Unicode MS" w:hAnsi="Times New Roman" w:cs="Times New Roman"/>
          <w:iCs/>
          <w:color w:val="000000"/>
          <w:sz w:val="24"/>
          <w:szCs w:val="24"/>
          <w:lang w:val="en-US" w:eastAsia="ar-SA"/>
        </w:rPr>
        <w:t>Future</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Simple</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Passive</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Present</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Perfect</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Passive</w:t>
      </w:r>
      <w:r w:rsidRPr="00827425">
        <w:rPr>
          <w:rFonts w:ascii="Times New Roman" w:eastAsia="Arial Unicode MS" w:hAnsi="Times New Roman" w:cs="Times New Roman"/>
          <w:iCs/>
          <w:color w:val="000000"/>
          <w:sz w:val="24"/>
          <w:szCs w:val="24"/>
          <w:lang w:eastAsia="ar-SA"/>
        </w:rPr>
        <w:t>;</w:t>
      </w:r>
    </w:p>
    <w:p w:rsidR="00827425" w:rsidRPr="00827425" w:rsidRDefault="00827425" w:rsidP="00827425">
      <w:pPr>
        <w:widowControl w:val="0"/>
        <w:spacing w:after="0" w:line="240" w:lineRule="auto"/>
        <w:ind w:firstLine="709"/>
        <w:jc w:val="both"/>
        <w:rPr>
          <w:rFonts w:ascii="Times New Roman" w:eastAsia="Times New Roman" w:hAnsi="Times New Roman" w:cs="Times New Roman"/>
          <w:color w:val="000000"/>
          <w:sz w:val="24"/>
          <w:szCs w:val="24"/>
          <w:lang w:eastAsia="ar-SA"/>
        </w:rPr>
      </w:pPr>
      <w:r w:rsidRPr="00827425">
        <w:rPr>
          <w:rFonts w:ascii="Times New Roman" w:eastAsia="Times New Roman" w:hAnsi="Times New Roman" w:cs="Times New Roman"/>
          <w:color w:val="000000"/>
          <w:sz w:val="24"/>
          <w:szCs w:val="24"/>
          <w:lang w:eastAsia="ar-SA"/>
        </w:rPr>
        <w:t>•</w:t>
      </w:r>
      <w:r w:rsidRPr="00827425">
        <w:rPr>
          <w:rFonts w:ascii="Times New Roman" w:eastAsia="Arial Unicode MS" w:hAnsi="Times New Roman" w:cs="Times New Roman"/>
          <w:color w:val="000000"/>
          <w:sz w:val="24"/>
          <w:szCs w:val="24"/>
          <w:lang w:eastAsia="ar-SA"/>
        </w:rPr>
        <w:t> </w:t>
      </w:r>
      <w:r w:rsidRPr="00827425">
        <w:rPr>
          <w:rFonts w:ascii="Times New Roman" w:eastAsia="Arial Unicode MS" w:hAnsi="Times New Roman" w:cs="Times New Roman"/>
          <w:iCs/>
          <w:color w:val="000000"/>
          <w:sz w:val="24"/>
          <w:szCs w:val="24"/>
          <w:lang w:eastAsia="ar-SA"/>
        </w:rPr>
        <w:t xml:space="preserve">распознавать и употреблять в речи модальные глаголы </w:t>
      </w:r>
      <w:r w:rsidRPr="00827425">
        <w:rPr>
          <w:rFonts w:ascii="Times New Roman" w:eastAsia="Arial Unicode MS" w:hAnsi="Times New Roman" w:cs="Times New Roman"/>
          <w:iCs/>
          <w:color w:val="000000"/>
          <w:sz w:val="24"/>
          <w:szCs w:val="24"/>
          <w:lang w:val="en-US" w:eastAsia="ar-SA"/>
        </w:rPr>
        <w:t>need</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shall</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might</w:t>
      </w:r>
      <w:r w:rsidRPr="00827425">
        <w:rPr>
          <w:rFonts w:ascii="Times New Roman" w:eastAsia="Arial Unicode MS" w:hAnsi="Times New Roman" w:cs="Times New Roman"/>
          <w:iCs/>
          <w:color w:val="000000"/>
          <w:sz w:val="24"/>
          <w:szCs w:val="24"/>
          <w:lang w:eastAsia="ar-SA"/>
        </w:rPr>
        <w:t xml:space="preserve">, </w:t>
      </w:r>
      <w:r w:rsidRPr="00827425">
        <w:rPr>
          <w:rFonts w:ascii="Times New Roman" w:eastAsia="Arial Unicode MS" w:hAnsi="Times New Roman" w:cs="Times New Roman"/>
          <w:iCs/>
          <w:color w:val="000000"/>
          <w:sz w:val="24"/>
          <w:szCs w:val="24"/>
          <w:lang w:val="en-US" w:eastAsia="ar-SA"/>
        </w:rPr>
        <w:t>would</w:t>
      </w:r>
      <w:r w:rsidRPr="00827425">
        <w:rPr>
          <w:rFonts w:ascii="Times New Roman" w:eastAsia="Arial Unicode MS" w:hAnsi="Times New Roman" w:cs="Times New Roman"/>
          <w:iCs/>
          <w:color w:val="000000"/>
          <w:sz w:val="24"/>
          <w:szCs w:val="24"/>
          <w:lang w:eastAsia="ar-SA"/>
        </w:rPr>
        <w:t>.</w:t>
      </w:r>
    </w:p>
    <w:p w:rsidR="00BA24C6" w:rsidRPr="00D67531" w:rsidRDefault="00BA24C6" w:rsidP="00F35213">
      <w:pPr>
        <w:contextualSpacing/>
        <w:jc w:val="both"/>
        <w:rPr>
          <w:rFonts w:ascii="Times New Roman" w:eastAsia="Calibri" w:hAnsi="Times New Roman" w:cs="Times New Roman"/>
          <w:b/>
          <w:bCs/>
          <w:sz w:val="24"/>
          <w:szCs w:val="24"/>
          <w:lang w:eastAsia="ru-RU"/>
        </w:rPr>
      </w:pPr>
    </w:p>
    <w:p w:rsidR="00F35213" w:rsidRPr="00D67531" w:rsidRDefault="00F35213" w:rsidP="00F35213">
      <w:pPr>
        <w:contextualSpacing/>
        <w:jc w:val="both"/>
        <w:rPr>
          <w:rFonts w:ascii="Times New Roman" w:eastAsia="Times New Roman" w:hAnsi="Times New Roman" w:cs="Times New Roman"/>
          <w:b/>
          <w:sz w:val="24"/>
          <w:szCs w:val="24"/>
          <w:lang w:eastAsia="ru-RU"/>
        </w:rPr>
      </w:pPr>
      <w:r w:rsidRPr="00D67531">
        <w:rPr>
          <w:rFonts w:ascii="Times New Roman" w:eastAsia="Times New Roman" w:hAnsi="Times New Roman" w:cs="Times New Roman"/>
          <w:b/>
          <w:color w:val="FF0000"/>
          <w:sz w:val="24"/>
          <w:szCs w:val="24"/>
          <w:lang w:eastAsia="ru-RU"/>
        </w:rPr>
        <w:t xml:space="preserve">       </w:t>
      </w:r>
      <w:r w:rsidRPr="00D67531">
        <w:rPr>
          <w:rFonts w:ascii="Times New Roman" w:eastAsia="Times New Roman" w:hAnsi="Times New Roman" w:cs="Times New Roman"/>
          <w:b/>
          <w:sz w:val="24"/>
          <w:szCs w:val="24"/>
          <w:lang w:eastAsia="ru-RU"/>
        </w:rPr>
        <w:t>Контрольно– измерительные материалы по предмету; критерии и нормы оценки знаний, умений и навыков, обучающихся по английскому языку</w:t>
      </w:r>
    </w:p>
    <w:p w:rsidR="00286B91" w:rsidRPr="00D6753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i/>
          <w:sz w:val="24"/>
          <w:szCs w:val="24"/>
          <w:lang w:eastAsia="ru-RU"/>
        </w:rPr>
        <w:tab/>
      </w:r>
      <w:r w:rsidR="00134FC3" w:rsidRPr="00134FC3">
        <w:rPr>
          <w:rFonts w:ascii="Times New Roman" w:eastAsia="Times New Roman" w:hAnsi="Times New Roman" w:cs="Times New Roman"/>
          <w:i/>
          <w:sz w:val="24"/>
          <w:szCs w:val="24"/>
          <w:lang w:eastAsia="ru-RU"/>
        </w:rPr>
        <w:t xml:space="preserve"> </w:t>
      </w:r>
      <w:r w:rsidRPr="00D67531">
        <w:rPr>
          <w:rFonts w:ascii="Times New Roman" w:eastAsia="Times New Roman" w:hAnsi="Times New Roman" w:cs="Times New Roman"/>
          <w:sz w:val="24"/>
          <w:szCs w:val="24"/>
          <w:lang w:eastAsia="ru-RU"/>
        </w:rPr>
        <w:t xml:space="preserve">Ведущими объектами контроля на уроке английского языка являются речевые умения в области говорения, </w:t>
      </w:r>
      <w:proofErr w:type="spellStart"/>
      <w:r w:rsidRPr="00D67531">
        <w:rPr>
          <w:rFonts w:ascii="Times New Roman" w:eastAsia="Times New Roman" w:hAnsi="Times New Roman" w:cs="Times New Roman"/>
          <w:sz w:val="24"/>
          <w:szCs w:val="24"/>
          <w:lang w:eastAsia="ru-RU"/>
        </w:rPr>
        <w:t>аудирования</w:t>
      </w:r>
      <w:proofErr w:type="spellEnd"/>
      <w:r w:rsidRPr="00D67531">
        <w:rPr>
          <w:rFonts w:ascii="Times New Roman" w:eastAsia="Times New Roman" w:hAnsi="Times New Roman" w:cs="Times New Roman"/>
          <w:sz w:val="24"/>
          <w:szCs w:val="24"/>
          <w:lang w:eastAsia="ru-RU"/>
        </w:rPr>
        <w:t>, чтения и письма на основе аутентичных материалов, обеспечивающих контроль знаний, умений и навыков социокультурного фона. Процесс формирования языковых умений и навыков также должен подвергаться контролю. (Проверка умений выполнять действия или операции со словами и грамматическими формами и конструкциями, т.е. уметь употреблять их в ходе продуцирования высказывания,  как в устной, так и в письменной форме.) Поэтому, для контроля предполагаю использовать следующие его формы:</w:t>
      </w: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устный контроль (опрос) или собеседование;</w:t>
      </w: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xml:space="preserve"> - письменный контроль (контрольные работы или задания);</w:t>
      </w: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xml:space="preserve"> -тестирование.</w:t>
      </w: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lastRenderedPageBreak/>
        <w:t>Также контроль будет осуществляться:</w:t>
      </w:r>
    </w:p>
    <w:p w:rsidR="00286B91" w:rsidRPr="00D6753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индивидуально или фронтально.</w:t>
      </w:r>
    </w:p>
    <w:p w:rsidR="00C8197F" w:rsidRPr="00D67531" w:rsidRDefault="00C8197F" w:rsidP="00C8197F">
      <w:pPr>
        <w:spacing w:after="0" w:line="240" w:lineRule="auto"/>
        <w:ind w:firstLine="567"/>
        <w:jc w:val="both"/>
        <w:rPr>
          <w:rStyle w:val="NoSpacingChar"/>
          <w:rFonts w:ascii="Times New Roman" w:eastAsiaTheme="minorHAnsi" w:hAnsi="Times New Roman" w:cs="Times New Roman"/>
          <w:sz w:val="24"/>
          <w:szCs w:val="24"/>
          <w:lang w:val="ru-RU"/>
        </w:rPr>
      </w:pPr>
      <w:r w:rsidRPr="00D67531">
        <w:rPr>
          <w:rFonts w:ascii="Times New Roman" w:eastAsia="Times New Roman" w:hAnsi="Times New Roman" w:cs="Times New Roman"/>
          <w:sz w:val="24"/>
          <w:szCs w:val="24"/>
          <w:lang w:eastAsia="ru-RU"/>
        </w:rPr>
        <w:t xml:space="preserve">Контроль </w:t>
      </w:r>
      <w:proofErr w:type="spellStart"/>
      <w:r w:rsidRPr="00D67531">
        <w:rPr>
          <w:rFonts w:ascii="Times New Roman" w:eastAsia="Times New Roman" w:hAnsi="Times New Roman" w:cs="Times New Roman"/>
          <w:sz w:val="24"/>
          <w:szCs w:val="24"/>
          <w:lang w:eastAsia="ru-RU"/>
        </w:rPr>
        <w:t>сформированности</w:t>
      </w:r>
      <w:proofErr w:type="spellEnd"/>
      <w:r w:rsidRPr="00D67531">
        <w:rPr>
          <w:rFonts w:ascii="Times New Roman" w:eastAsia="Times New Roman" w:hAnsi="Times New Roman" w:cs="Times New Roman"/>
          <w:sz w:val="24"/>
          <w:szCs w:val="24"/>
          <w:lang w:eastAsia="ru-RU"/>
        </w:rPr>
        <w:t xml:space="preserve"> лексической стороны речи происходит на каждом уроке при выполнении подготовительных и речевых упражнений</w:t>
      </w:r>
      <w:r w:rsidRPr="00D67531">
        <w:rPr>
          <w:rStyle w:val="NoSpacingChar"/>
          <w:rFonts w:ascii="Times New Roman" w:eastAsiaTheme="minorHAnsi" w:hAnsi="Times New Roman" w:cs="Times New Roman"/>
          <w:sz w:val="24"/>
          <w:szCs w:val="24"/>
          <w:lang w:val="ru-RU"/>
        </w:rPr>
        <w:t>, входящими в обязательный словарный запас данного урока.</w:t>
      </w:r>
    </w:p>
    <w:p w:rsidR="00C8197F" w:rsidRPr="00D67531" w:rsidRDefault="00C8197F" w:rsidP="00C8197F">
      <w:pPr>
        <w:spacing w:after="0" w:line="240" w:lineRule="auto"/>
        <w:ind w:firstLine="567"/>
        <w:jc w:val="both"/>
        <w:rPr>
          <w:rStyle w:val="NoSpacingChar"/>
          <w:rFonts w:ascii="Times New Roman" w:eastAsiaTheme="minorHAnsi" w:hAnsi="Times New Roman" w:cs="Times New Roman"/>
          <w:sz w:val="24"/>
          <w:szCs w:val="24"/>
          <w:lang w:val="ru-RU"/>
        </w:rPr>
      </w:pPr>
      <w:proofErr w:type="gramStart"/>
      <w:r w:rsidRPr="00D67531">
        <w:rPr>
          <w:rStyle w:val="NoSpacingChar"/>
          <w:rFonts w:ascii="Times New Roman" w:eastAsiaTheme="minorHAnsi" w:hAnsi="Times New Roman" w:cs="Times New Roman"/>
          <w:sz w:val="24"/>
          <w:szCs w:val="24"/>
          <w:lang w:val="ru-RU"/>
        </w:rPr>
        <w:t>Контроль за</w:t>
      </w:r>
      <w:proofErr w:type="gramEnd"/>
      <w:r w:rsidRPr="00D67531">
        <w:rPr>
          <w:rStyle w:val="NoSpacingChar"/>
          <w:rFonts w:ascii="Times New Roman" w:eastAsiaTheme="minorHAnsi" w:hAnsi="Times New Roman" w:cs="Times New Roman"/>
          <w:sz w:val="24"/>
          <w:szCs w:val="24"/>
          <w:lang w:val="ru-RU"/>
        </w:rPr>
        <w:t xml:space="preserve"> формированием грамматических навыков также осуществляется в ходе ежедневной практики на уроке.</w:t>
      </w:r>
    </w:p>
    <w:p w:rsidR="00C8197F" w:rsidRPr="00D67531" w:rsidRDefault="00C8197F" w:rsidP="00C8197F">
      <w:pPr>
        <w:spacing w:after="0" w:line="240" w:lineRule="auto"/>
        <w:ind w:firstLine="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Контроль навыков </w:t>
      </w:r>
      <w:proofErr w:type="spellStart"/>
      <w:r w:rsidRPr="00D67531">
        <w:rPr>
          <w:rFonts w:ascii="Times New Roman" w:eastAsia="Times New Roman" w:hAnsi="Times New Roman" w:cs="Times New Roman"/>
          <w:sz w:val="24"/>
          <w:szCs w:val="24"/>
          <w:lang w:eastAsia="ru-RU"/>
        </w:rPr>
        <w:t>аудирования</w:t>
      </w:r>
      <w:proofErr w:type="spellEnd"/>
      <w:r w:rsidRPr="00D67531">
        <w:rPr>
          <w:rFonts w:ascii="Times New Roman" w:eastAsia="Times New Roman" w:hAnsi="Times New Roman" w:cs="Times New Roman"/>
          <w:b/>
          <w:sz w:val="24"/>
          <w:szCs w:val="24"/>
          <w:lang w:eastAsia="ru-RU"/>
        </w:rPr>
        <w:t xml:space="preserve"> </w:t>
      </w:r>
      <w:r w:rsidRPr="00D67531">
        <w:rPr>
          <w:rFonts w:ascii="Times New Roman" w:eastAsia="Times New Roman" w:hAnsi="Times New Roman" w:cs="Times New Roman"/>
          <w:sz w:val="24"/>
          <w:szCs w:val="24"/>
          <w:lang w:eastAsia="ru-RU"/>
        </w:rPr>
        <w:t xml:space="preserve">текстов на английском языке также предусмотрен в учебнике. Тексты для </w:t>
      </w:r>
      <w:proofErr w:type="spellStart"/>
      <w:r w:rsidRPr="00D67531">
        <w:rPr>
          <w:rFonts w:ascii="Times New Roman" w:eastAsia="Times New Roman" w:hAnsi="Times New Roman" w:cs="Times New Roman"/>
          <w:sz w:val="24"/>
          <w:szCs w:val="24"/>
          <w:lang w:eastAsia="ru-RU"/>
        </w:rPr>
        <w:t>аудирования</w:t>
      </w:r>
      <w:proofErr w:type="spellEnd"/>
      <w:r w:rsidRPr="00D67531">
        <w:rPr>
          <w:rFonts w:ascii="Times New Roman" w:eastAsia="Times New Roman" w:hAnsi="Times New Roman" w:cs="Times New Roman"/>
          <w:sz w:val="24"/>
          <w:szCs w:val="24"/>
          <w:lang w:eastAsia="ru-RU"/>
        </w:rPr>
        <w:t xml:space="preserve"> построены в основном на известном детям лексико-грамматическом материале, но допускается содержание в них небольшого процента незнакомых слов. Длительность звучания текста для </w:t>
      </w:r>
      <w:proofErr w:type="spellStart"/>
      <w:r w:rsidRPr="00D67531">
        <w:rPr>
          <w:rFonts w:ascii="Times New Roman" w:eastAsia="Times New Roman" w:hAnsi="Times New Roman" w:cs="Times New Roman"/>
          <w:sz w:val="24"/>
          <w:szCs w:val="24"/>
          <w:lang w:eastAsia="ru-RU"/>
        </w:rPr>
        <w:t>аудирования</w:t>
      </w:r>
      <w:proofErr w:type="spellEnd"/>
      <w:r w:rsidRPr="00D67531">
        <w:rPr>
          <w:rFonts w:ascii="Times New Roman" w:eastAsia="Times New Roman" w:hAnsi="Times New Roman" w:cs="Times New Roman"/>
          <w:sz w:val="24"/>
          <w:szCs w:val="24"/>
          <w:lang w:eastAsia="ru-RU"/>
        </w:rPr>
        <w:t xml:space="preserve"> не превышает 3-5 минут в нормальном темпе в исполнении носителей английского языка, дважды.</w:t>
      </w:r>
    </w:p>
    <w:p w:rsidR="00C8197F" w:rsidRPr="00D67531" w:rsidRDefault="00C8197F" w:rsidP="00C8197F">
      <w:pPr>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ab/>
        <w:t xml:space="preserve">Контроль </w:t>
      </w:r>
      <w:proofErr w:type="spellStart"/>
      <w:r w:rsidRPr="00D67531">
        <w:rPr>
          <w:rFonts w:ascii="Times New Roman" w:eastAsia="Times New Roman" w:hAnsi="Times New Roman" w:cs="Times New Roman"/>
          <w:sz w:val="24"/>
          <w:szCs w:val="24"/>
          <w:lang w:eastAsia="ru-RU"/>
        </w:rPr>
        <w:t>сформированности</w:t>
      </w:r>
      <w:proofErr w:type="spellEnd"/>
      <w:r w:rsidRPr="00D67531">
        <w:rPr>
          <w:rFonts w:ascii="Times New Roman" w:eastAsia="Times New Roman" w:hAnsi="Times New Roman" w:cs="Times New Roman"/>
          <w:sz w:val="24"/>
          <w:szCs w:val="24"/>
          <w:lang w:eastAsia="ru-RU"/>
        </w:rPr>
        <w:t xml:space="preserve"> навыков чтения предусматривает различные </w:t>
      </w:r>
      <w:proofErr w:type="spellStart"/>
      <w:r w:rsidRPr="00D67531">
        <w:rPr>
          <w:rFonts w:ascii="Times New Roman" w:eastAsia="Times New Roman" w:hAnsi="Times New Roman" w:cs="Times New Roman"/>
          <w:sz w:val="24"/>
          <w:szCs w:val="24"/>
          <w:lang w:eastAsia="ru-RU"/>
        </w:rPr>
        <w:t>послетекстовые</w:t>
      </w:r>
      <w:proofErr w:type="spellEnd"/>
      <w:r w:rsidRPr="00D67531">
        <w:rPr>
          <w:rFonts w:ascii="Times New Roman" w:eastAsia="Times New Roman" w:hAnsi="Times New Roman" w:cs="Times New Roman"/>
          <w:sz w:val="24"/>
          <w:szCs w:val="24"/>
          <w:lang w:eastAsia="ru-RU"/>
        </w:rPr>
        <w:t xml:space="preserve"> задания:</w:t>
      </w:r>
    </w:p>
    <w:p w:rsidR="00C8197F" w:rsidRPr="00D67531" w:rsidRDefault="00C8197F" w:rsidP="00C8197F">
      <w:pPr>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ответы на вопросы;</w:t>
      </w:r>
    </w:p>
    <w:p w:rsidR="00C8197F" w:rsidRPr="00D67531" w:rsidRDefault="00C8197F" w:rsidP="00C8197F">
      <w:pPr>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 выбор правильного варианта окончания данного предложения из </w:t>
      </w:r>
      <w:proofErr w:type="gramStart"/>
      <w:r w:rsidRPr="00D67531">
        <w:rPr>
          <w:rFonts w:ascii="Times New Roman" w:eastAsia="Times New Roman" w:hAnsi="Times New Roman" w:cs="Times New Roman"/>
          <w:sz w:val="24"/>
          <w:szCs w:val="24"/>
          <w:lang w:eastAsia="ru-RU"/>
        </w:rPr>
        <w:t>предложенных</w:t>
      </w:r>
      <w:proofErr w:type="gramEnd"/>
      <w:r w:rsidRPr="00D67531">
        <w:rPr>
          <w:rFonts w:ascii="Times New Roman" w:eastAsia="Times New Roman" w:hAnsi="Times New Roman" w:cs="Times New Roman"/>
          <w:sz w:val="24"/>
          <w:szCs w:val="24"/>
          <w:lang w:eastAsia="ru-RU"/>
        </w:rPr>
        <w:t>;</w:t>
      </w:r>
    </w:p>
    <w:p w:rsidR="00C8197F" w:rsidRPr="00D67531" w:rsidRDefault="00C8197F" w:rsidP="00C8197F">
      <w:pPr>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поиск верной\неверной информации и т.д.</w:t>
      </w:r>
    </w:p>
    <w:p w:rsidR="00C8197F" w:rsidRPr="00D67531" w:rsidRDefault="00C8197F" w:rsidP="00C8197F">
      <w:pPr>
        <w:shd w:val="clear" w:color="auto" w:fill="FFFFFF"/>
        <w:adjustRightInd w:val="0"/>
        <w:spacing w:after="0" w:line="240" w:lineRule="auto"/>
        <w:ind w:firstLine="499"/>
        <w:jc w:val="both"/>
        <w:rPr>
          <w:rFonts w:ascii="Times New Roman" w:hAnsi="Times New Roman" w:cs="Times New Roman"/>
          <w:sz w:val="24"/>
          <w:szCs w:val="24"/>
        </w:rPr>
      </w:pPr>
      <w:r w:rsidRPr="00D67531">
        <w:rPr>
          <w:rFonts w:ascii="Times New Roman" w:hAnsi="Times New Roman" w:cs="Times New Roman"/>
          <w:b/>
          <w:bCs/>
          <w:sz w:val="24"/>
          <w:szCs w:val="24"/>
        </w:rPr>
        <w:t>Выполнение  тестовых заданий</w:t>
      </w:r>
      <w:r w:rsidRPr="00D67531">
        <w:rPr>
          <w:rFonts w:ascii="Times New Roman" w:hAnsi="Times New Roman" w:cs="Times New Roman"/>
          <w:sz w:val="24"/>
          <w:szCs w:val="24"/>
        </w:rPr>
        <w:t xml:space="preserve">  оценивается по следующей схеме:</w:t>
      </w:r>
    </w:p>
    <w:p w:rsidR="00C8197F" w:rsidRPr="00D67531" w:rsidRDefault="00C8197F" w:rsidP="00C8197F">
      <w:pPr>
        <w:shd w:val="clear" w:color="auto" w:fill="FFFFFF"/>
        <w:adjustRightInd w:val="0"/>
        <w:spacing w:after="0" w:line="240" w:lineRule="auto"/>
        <w:ind w:firstLine="499"/>
        <w:jc w:val="both"/>
        <w:rPr>
          <w:rFonts w:ascii="Times New Roman" w:hAnsi="Times New Roman" w:cs="Times New Roman"/>
          <w:sz w:val="24"/>
          <w:szCs w:val="24"/>
        </w:rPr>
      </w:pPr>
      <w:r w:rsidRPr="00D67531">
        <w:rPr>
          <w:rFonts w:ascii="Times New Roman" w:hAnsi="Times New Roman" w:cs="Times New Roman"/>
          <w:sz w:val="24"/>
          <w:szCs w:val="24"/>
        </w:rPr>
        <w:t>выполнено       менее 50 % - «2»</w:t>
      </w:r>
    </w:p>
    <w:p w:rsidR="00C8197F" w:rsidRPr="00D67531" w:rsidRDefault="00C8197F" w:rsidP="00C8197F">
      <w:pPr>
        <w:shd w:val="clear" w:color="auto" w:fill="FFFFFF"/>
        <w:adjustRightInd w:val="0"/>
        <w:spacing w:after="0" w:line="240" w:lineRule="auto"/>
        <w:ind w:firstLine="499"/>
        <w:jc w:val="both"/>
        <w:rPr>
          <w:rFonts w:ascii="Times New Roman" w:hAnsi="Times New Roman" w:cs="Times New Roman"/>
          <w:sz w:val="24"/>
          <w:szCs w:val="24"/>
        </w:rPr>
      </w:pPr>
      <w:r w:rsidRPr="00D67531">
        <w:rPr>
          <w:rFonts w:ascii="Times New Roman" w:hAnsi="Times New Roman" w:cs="Times New Roman"/>
          <w:sz w:val="24"/>
          <w:szCs w:val="24"/>
        </w:rPr>
        <w:t xml:space="preserve">                            50 - 69%  -  «3»  </w:t>
      </w:r>
    </w:p>
    <w:p w:rsidR="00C8197F" w:rsidRPr="00D67531" w:rsidRDefault="00C8197F" w:rsidP="00C8197F">
      <w:pPr>
        <w:spacing w:after="0" w:line="240" w:lineRule="auto"/>
        <w:ind w:firstLine="499"/>
        <w:jc w:val="both"/>
        <w:rPr>
          <w:rFonts w:ascii="Times New Roman" w:hAnsi="Times New Roman" w:cs="Times New Roman"/>
          <w:sz w:val="24"/>
          <w:szCs w:val="24"/>
        </w:rPr>
      </w:pPr>
      <w:r w:rsidRPr="00D67531">
        <w:rPr>
          <w:rFonts w:ascii="Times New Roman" w:hAnsi="Times New Roman" w:cs="Times New Roman"/>
          <w:sz w:val="24"/>
          <w:szCs w:val="24"/>
        </w:rPr>
        <w:tab/>
      </w:r>
      <w:r w:rsidRPr="00D67531">
        <w:rPr>
          <w:rFonts w:ascii="Times New Roman" w:hAnsi="Times New Roman" w:cs="Times New Roman"/>
          <w:sz w:val="24"/>
          <w:szCs w:val="24"/>
        </w:rPr>
        <w:tab/>
        <w:t xml:space="preserve">             70 - 89%  -  «4»</w:t>
      </w:r>
    </w:p>
    <w:p w:rsidR="00C8197F" w:rsidRPr="00D67531" w:rsidRDefault="00C8197F" w:rsidP="00C8197F">
      <w:pPr>
        <w:spacing w:after="0" w:line="240" w:lineRule="auto"/>
        <w:ind w:firstLine="499"/>
        <w:jc w:val="both"/>
        <w:rPr>
          <w:rFonts w:ascii="Times New Roman" w:hAnsi="Times New Roman" w:cs="Times New Roman"/>
          <w:sz w:val="24"/>
          <w:szCs w:val="24"/>
        </w:rPr>
      </w:pPr>
      <w:r w:rsidRPr="00D67531">
        <w:rPr>
          <w:rFonts w:ascii="Times New Roman" w:hAnsi="Times New Roman" w:cs="Times New Roman"/>
          <w:sz w:val="24"/>
          <w:szCs w:val="24"/>
        </w:rPr>
        <w:t xml:space="preserve">                            90-100%  -  «5»</w:t>
      </w:r>
    </w:p>
    <w:p w:rsidR="00C8197F" w:rsidRPr="00D67531" w:rsidRDefault="00C8197F"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Контроль и оценка деятельности учащи</w:t>
      </w:r>
      <w:r w:rsidRPr="00D67531">
        <w:rPr>
          <w:rFonts w:ascii="Times New Roman" w:eastAsia="Times New Roman" w:hAnsi="Times New Roman" w:cs="Times New Roman"/>
          <w:sz w:val="24"/>
          <w:szCs w:val="24"/>
          <w:lang w:eastAsia="ru-RU"/>
        </w:rPr>
        <w:t>хся в 7 классе будет осуществля</w:t>
      </w:r>
      <w:r w:rsidRPr="00286B91">
        <w:rPr>
          <w:rFonts w:ascii="Times New Roman" w:eastAsia="Times New Roman" w:hAnsi="Times New Roman" w:cs="Times New Roman"/>
          <w:sz w:val="24"/>
          <w:szCs w:val="24"/>
          <w:lang w:eastAsia="ru-RU"/>
        </w:rPr>
        <w:t>т</w:t>
      </w:r>
      <w:r w:rsidRPr="00D67531">
        <w:rPr>
          <w:rFonts w:ascii="Times New Roman" w:eastAsia="Times New Roman" w:hAnsi="Times New Roman" w:cs="Times New Roman"/>
          <w:sz w:val="24"/>
          <w:szCs w:val="24"/>
          <w:lang w:eastAsia="ru-RU"/>
        </w:rPr>
        <w:t>ь</w:t>
      </w:r>
      <w:r w:rsidRPr="00286B91">
        <w:rPr>
          <w:rFonts w:ascii="Times New Roman" w:eastAsia="Times New Roman" w:hAnsi="Times New Roman" w:cs="Times New Roman"/>
          <w:sz w:val="24"/>
          <w:szCs w:val="24"/>
          <w:lang w:eastAsia="ru-RU"/>
        </w:rPr>
        <w:t xml:space="preserve">ся с помощью контрольных заданий после каждого раздела учебника  по различным видам речевой деятельности  в конце четверти (чтение, </w:t>
      </w:r>
      <w:proofErr w:type="spellStart"/>
      <w:r w:rsidRPr="00286B91">
        <w:rPr>
          <w:rFonts w:ascii="Times New Roman" w:eastAsia="Times New Roman" w:hAnsi="Times New Roman" w:cs="Times New Roman"/>
          <w:sz w:val="24"/>
          <w:szCs w:val="24"/>
          <w:lang w:eastAsia="ru-RU"/>
        </w:rPr>
        <w:t>аудирование</w:t>
      </w:r>
      <w:proofErr w:type="spellEnd"/>
      <w:r w:rsidRPr="00286B91">
        <w:rPr>
          <w:rFonts w:ascii="Times New Roman" w:eastAsia="Times New Roman" w:hAnsi="Times New Roman" w:cs="Times New Roman"/>
          <w:sz w:val="24"/>
          <w:szCs w:val="24"/>
          <w:lang w:eastAsia="ru-RU"/>
        </w:rPr>
        <w:t>, говорение, письмо).</w:t>
      </w:r>
    </w:p>
    <w:p w:rsidR="00C8197F" w:rsidRPr="00D67531" w:rsidRDefault="00C8197F"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p>
    <w:tbl>
      <w:tblPr>
        <w:tblStyle w:val="a8"/>
        <w:tblW w:w="0" w:type="auto"/>
        <w:tblLook w:val="04A0" w:firstRow="1" w:lastRow="0" w:firstColumn="1" w:lastColumn="0" w:noHBand="0" w:noVBand="1"/>
      </w:tblPr>
      <w:tblGrid>
        <w:gridCol w:w="1242"/>
        <w:gridCol w:w="5954"/>
        <w:gridCol w:w="3026"/>
      </w:tblGrid>
      <w:tr w:rsidR="00D67531" w:rsidRPr="00D67531" w:rsidTr="00C1574B">
        <w:tc>
          <w:tcPr>
            <w:tcW w:w="1242"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Четверть</w:t>
            </w:r>
          </w:p>
        </w:tc>
        <w:tc>
          <w:tcPr>
            <w:tcW w:w="5954"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Наименование контрольной работы</w:t>
            </w:r>
          </w:p>
        </w:tc>
        <w:tc>
          <w:tcPr>
            <w:tcW w:w="3026" w:type="dxa"/>
          </w:tcPr>
          <w:p w:rsidR="00D67531" w:rsidRPr="00D67531" w:rsidRDefault="00C1574B"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Источник </w:t>
            </w:r>
          </w:p>
        </w:tc>
      </w:tr>
      <w:tr w:rsidR="00D67531" w:rsidRPr="00D67531" w:rsidTr="00C1574B">
        <w:tc>
          <w:tcPr>
            <w:tcW w:w="1242" w:type="dxa"/>
          </w:tcPr>
          <w:p w:rsidR="00D67531" w:rsidRPr="00D67531" w:rsidRDefault="00D67531" w:rsidP="00D67531">
            <w:pPr>
              <w:widowControl w:val="0"/>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rPr>
              <w:t>1</w:t>
            </w:r>
          </w:p>
        </w:tc>
        <w:tc>
          <w:tcPr>
            <w:tcW w:w="5954" w:type="dxa"/>
          </w:tcPr>
          <w:p w:rsidR="00D67531" w:rsidRPr="00D67531" w:rsidRDefault="00D67531" w:rsidP="00D67531">
            <w:pPr>
              <w:widowControl w:val="0"/>
              <w:rPr>
                <w:rFonts w:ascii="Times New Roman" w:eastAsia="Calibri" w:hAnsi="Times New Roman" w:cs="Times New Roman"/>
                <w:sz w:val="24"/>
                <w:szCs w:val="24"/>
              </w:rPr>
            </w:pPr>
            <w:r w:rsidRPr="00C8197F">
              <w:rPr>
                <w:rFonts w:ascii="Times New Roman" w:eastAsia="Calibri" w:hAnsi="Times New Roman" w:cs="Times New Roman"/>
                <w:color w:val="000000"/>
                <w:sz w:val="24"/>
                <w:szCs w:val="24"/>
              </w:rPr>
              <w:t>Контрольная</w:t>
            </w:r>
            <w:r w:rsidRPr="00D67531">
              <w:rPr>
                <w:rFonts w:ascii="Times New Roman" w:eastAsia="Calibri" w:hAnsi="Times New Roman" w:cs="Times New Roman"/>
                <w:color w:val="000000"/>
                <w:sz w:val="24"/>
                <w:szCs w:val="24"/>
              </w:rPr>
              <w:t xml:space="preserve">  </w:t>
            </w:r>
            <w:r w:rsidRPr="00C8197F">
              <w:rPr>
                <w:rFonts w:ascii="Times New Roman" w:eastAsia="Calibri" w:hAnsi="Times New Roman" w:cs="Times New Roman"/>
                <w:color w:val="000000"/>
                <w:sz w:val="24"/>
                <w:szCs w:val="24"/>
              </w:rPr>
              <w:t>работа №1 по</w:t>
            </w:r>
            <w:r w:rsidRPr="00C8197F">
              <w:rPr>
                <w:rFonts w:ascii="Times New Roman" w:eastAsia="Calibri" w:hAnsi="Times New Roman" w:cs="Times New Roman"/>
                <w:color w:val="000000"/>
                <w:sz w:val="24"/>
                <w:szCs w:val="24"/>
              </w:rPr>
              <w:br/>
              <w:t xml:space="preserve">теме </w:t>
            </w:r>
            <w:r w:rsidRPr="00C8197F">
              <w:rPr>
                <w:rFonts w:ascii="Times New Roman" w:eastAsia="Calibri" w:hAnsi="Times New Roman" w:cs="Times New Roman"/>
                <w:sz w:val="24"/>
                <w:szCs w:val="24"/>
              </w:rPr>
              <w:t>«Мир подростковых соревнований»</w:t>
            </w:r>
          </w:p>
        </w:tc>
        <w:tc>
          <w:tcPr>
            <w:tcW w:w="3026"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rPr>
            </w:pPr>
            <w:r w:rsidRPr="00D67531">
              <w:rPr>
                <w:rFonts w:ascii="Times New Roman" w:eastAsia="Calibri" w:hAnsi="Times New Roman" w:cs="Times New Roman"/>
                <w:color w:val="000000"/>
                <w:sz w:val="24"/>
                <w:szCs w:val="24"/>
                <w:lang w:eastAsia="en-US"/>
              </w:rPr>
              <w:t>с.33,учебник</w:t>
            </w:r>
          </w:p>
        </w:tc>
      </w:tr>
      <w:tr w:rsidR="00D67531" w:rsidRPr="00D67531" w:rsidTr="00C1574B">
        <w:tc>
          <w:tcPr>
            <w:tcW w:w="1242" w:type="dxa"/>
          </w:tcPr>
          <w:p w:rsidR="00D67531" w:rsidRPr="00D67531" w:rsidRDefault="00D67531" w:rsidP="00D67531">
            <w:pPr>
              <w:widowControl w:val="0"/>
              <w:shd w:val="clear" w:color="auto" w:fill="FFFFFF"/>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rPr>
              <w:t>2</w:t>
            </w:r>
          </w:p>
        </w:tc>
        <w:tc>
          <w:tcPr>
            <w:tcW w:w="5954" w:type="dxa"/>
          </w:tcPr>
          <w:p w:rsidR="00D67531" w:rsidRPr="00D67531" w:rsidRDefault="00D67531" w:rsidP="00D67531">
            <w:pPr>
              <w:widowControl w:val="0"/>
              <w:shd w:val="clear" w:color="auto" w:fill="FFFFFF"/>
              <w:rPr>
                <w:rFonts w:ascii="Times New Roman" w:eastAsia="Calibri" w:hAnsi="Times New Roman" w:cs="Times New Roman"/>
                <w:color w:val="000000"/>
                <w:sz w:val="24"/>
                <w:szCs w:val="24"/>
              </w:rPr>
            </w:pPr>
            <w:r w:rsidRPr="00C8197F">
              <w:rPr>
                <w:rFonts w:ascii="Times New Roman" w:eastAsia="Calibri" w:hAnsi="Times New Roman" w:cs="Times New Roman"/>
                <w:color w:val="000000"/>
                <w:sz w:val="24"/>
                <w:szCs w:val="24"/>
              </w:rPr>
              <w:t>Контрольная</w:t>
            </w:r>
            <w:r w:rsidRPr="00D67531">
              <w:rPr>
                <w:rFonts w:ascii="Times New Roman" w:eastAsia="Calibri" w:hAnsi="Times New Roman" w:cs="Times New Roman"/>
                <w:color w:val="000000"/>
                <w:sz w:val="24"/>
                <w:szCs w:val="24"/>
              </w:rPr>
              <w:t xml:space="preserve">  </w:t>
            </w:r>
            <w:r w:rsidRPr="00C8197F">
              <w:rPr>
                <w:rFonts w:ascii="Times New Roman" w:eastAsia="Calibri" w:hAnsi="Times New Roman" w:cs="Times New Roman"/>
                <w:color w:val="000000"/>
                <w:sz w:val="24"/>
                <w:szCs w:val="24"/>
              </w:rPr>
              <w:t>работа №2 по</w:t>
            </w:r>
            <w:r w:rsidRPr="00C8197F">
              <w:rPr>
                <w:rFonts w:ascii="Times New Roman" w:eastAsia="Calibri" w:hAnsi="Times New Roman" w:cs="Times New Roman"/>
                <w:color w:val="000000"/>
                <w:sz w:val="24"/>
                <w:szCs w:val="24"/>
              </w:rPr>
              <w:br/>
              <w:t>теме «Встреча победителей международных подростковых соревнований»</w:t>
            </w:r>
          </w:p>
        </w:tc>
        <w:tc>
          <w:tcPr>
            <w:tcW w:w="3026"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lang w:eastAsia="en-US"/>
              </w:rPr>
              <w:t>с. 60,учебник</w:t>
            </w:r>
          </w:p>
        </w:tc>
      </w:tr>
      <w:tr w:rsidR="00D67531" w:rsidRPr="00D67531" w:rsidTr="00C1574B">
        <w:tc>
          <w:tcPr>
            <w:tcW w:w="1242" w:type="dxa"/>
          </w:tcPr>
          <w:p w:rsidR="00D67531" w:rsidRPr="00D67531" w:rsidRDefault="00D67531" w:rsidP="00D67531">
            <w:pPr>
              <w:widowControl w:val="0"/>
              <w:shd w:val="clear" w:color="auto" w:fill="FFFFFF"/>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rPr>
              <w:t>3</w:t>
            </w:r>
          </w:p>
        </w:tc>
        <w:tc>
          <w:tcPr>
            <w:tcW w:w="5954" w:type="dxa"/>
          </w:tcPr>
          <w:p w:rsidR="00D67531" w:rsidRPr="00D67531" w:rsidRDefault="00D67531" w:rsidP="00D67531">
            <w:pPr>
              <w:widowControl w:val="0"/>
              <w:shd w:val="clear" w:color="auto" w:fill="FFFFFF"/>
              <w:rPr>
                <w:rFonts w:ascii="Times New Roman" w:eastAsia="Calibri" w:hAnsi="Times New Roman" w:cs="Times New Roman"/>
                <w:bCs/>
                <w:sz w:val="24"/>
                <w:szCs w:val="24"/>
              </w:rPr>
            </w:pPr>
            <w:r w:rsidRPr="00C8197F">
              <w:rPr>
                <w:rFonts w:ascii="Times New Roman" w:eastAsia="Calibri" w:hAnsi="Times New Roman" w:cs="Times New Roman"/>
                <w:color w:val="000000"/>
                <w:sz w:val="24"/>
                <w:szCs w:val="24"/>
              </w:rPr>
              <w:t>Контрольная</w:t>
            </w:r>
            <w:r w:rsidRPr="00D67531">
              <w:rPr>
                <w:rFonts w:ascii="Times New Roman" w:eastAsia="Calibri" w:hAnsi="Times New Roman" w:cs="Times New Roman"/>
                <w:color w:val="000000"/>
                <w:sz w:val="24"/>
                <w:szCs w:val="24"/>
              </w:rPr>
              <w:t xml:space="preserve"> </w:t>
            </w:r>
            <w:r w:rsidRPr="00C8197F">
              <w:rPr>
                <w:rFonts w:ascii="Times New Roman" w:eastAsia="Calibri" w:hAnsi="Times New Roman" w:cs="Times New Roman"/>
                <w:color w:val="000000"/>
                <w:sz w:val="24"/>
                <w:szCs w:val="24"/>
              </w:rPr>
              <w:t xml:space="preserve">работа №3 </w:t>
            </w:r>
            <w:r w:rsidRPr="00C8197F">
              <w:rPr>
                <w:rFonts w:ascii="Times New Roman" w:eastAsia="Calibri" w:hAnsi="Times New Roman" w:cs="Times New Roman"/>
                <w:sz w:val="24"/>
                <w:szCs w:val="24"/>
              </w:rPr>
              <w:t xml:space="preserve">по разделу </w:t>
            </w:r>
            <w:r w:rsidRPr="00C8197F">
              <w:rPr>
                <w:rFonts w:ascii="Times New Roman" w:eastAsia="Calibri" w:hAnsi="Times New Roman" w:cs="Times New Roman"/>
                <w:bCs/>
                <w:sz w:val="24"/>
                <w:szCs w:val="24"/>
              </w:rPr>
              <w:t>“Рассмотрим проблемы подростков: школьное образование»</w:t>
            </w:r>
          </w:p>
        </w:tc>
        <w:tc>
          <w:tcPr>
            <w:tcW w:w="3026"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lang w:eastAsia="en-US"/>
              </w:rPr>
              <w:t>с.98,учебник</w:t>
            </w:r>
          </w:p>
        </w:tc>
      </w:tr>
      <w:tr w:rsidR="00D67531" w:rsidRPr="00D67531" w:rsidTr="00C1574B">
        <w:tc>
          <w:tcPr>
            <w:tcW w:w="1242" w:type="dxa"/>
            <w:vMerge w:val="restart"/>
          </w:tcPr>
          <w:p w:rsidR="00D67531" w:rsidRPr="00D67531" w:rsidRDefault="00D67531" w:rsidP="00C8197F">
            <w:pPr>
              <w:widowControl w:val="0"/>
              <w:shd w:val="clear" w:color="auto" w:fill="FFFFFF"/>
              <w:rPr>
                <w:rFonts w:ascii="Times New Roman" w:eastAsia="Calibri" w:hAnsi="Times New Roman" w:cs="Times New Roman"/>
                <w:sz w:val="24"/>
                <w:szCs w:val="24"/>
              </w:rPr>
            </w:pPr>
            <w:r w:rsidRPr="00D67531">
              <w:rPr>
                <w:rFonts w:ascii="Times New Roman" w:eastAsia="Calibri" w:hAnsi="Times New Roman" w:cs="Times New Roman"/>
                <w:sz w:val="24"/>
                <w:szCs w:val="24"/>
              </w:rPr>
              <w:t>4</w:t>
            </w:r>
          </w:p>
        </w:tc>
        <w:tc>
          <w:tcPr>
            <w:tcW w:w="5954" w:type="dxa"/>
          </w:tcPr>
          <w:p w:rsidR="00D67531" w:rsidRPr="00D67531" w:rsidRDefault="00D67531" w:rsidP="00C8197F">
            <w:pPr>
              <w:widowControl w:val="0"/>
              <w:shd w:val="clear" w:color="auto" w:fill="FFFFFF"/>
              <w:rPr>
                <w:rFonts w:ascii="Times New Roman" w:eastAsia="Times New Roman" w:hAnsi="Times New Roman" w:cs="Times New Roman"/>
                <w:spacing w:val="-2"/>
                <w:sz w:val="24"/>
                <w:szCs w:val="24"/>
              </w:rPr>
            </w:pPr>
            <w:r w:rsidRPr="00C8197F">
              <w:rPr>
                <w:rFonts w:ascii="Times New Roman" w:eastAsia="Calibri" w:hAnsi="Times New Roman" w:cs="Times New Roman"/>
                <w:sz w:val="24"/>
                <w:szCs w:val="24"/>
              </w:rPr>
              <w:t>Контрольная работа №4 по разделу «</w:t>
            </w:r>
            <w:r w:rsidRPr="00C8197F">
              <w:rPr>
                <w:rFonts w:ascii="Times New Roman" w:eastAsia="Times New Roman" w:hAnsi="Times New Roman" w:cs="Times New Roman"/>
                <w:spacing w:val="-2"/>
                <w:sz w:val="24"/>
                <w:szCs w:val="24"/>
              </w:rPr>
              <w:t>Спорт это забавно»</w:t>
            </w:r>
          </w:p>
        </w:tc>
        <w:tc>
          <w:tcPr>
            <w:tcW w:w="3026"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r w:rsidRPr="00D67531">
              <w:rPr>
                <w:rFonts w:ascii="Times New Roman" w:eastAsia="Calibri" w:hAnsi="Times New Roman" w:cs="Times New Roman"/>
                <w:color w:val="000000"/>
                <w:sz w:val="24"/>
                <w:szCs w:val="24"/>
                <w:lang w:eastAsia="en-US"/>
              </w:rPr>
              <w:t>с.123,учебник</w:t>
            </w:r>
          </w:p>
        </w:tc>
      </w:tr>
      <w:tr w:rsidR="00D67531" w:rsidRPr="00D67531" w:rsidTr="00C1574B">
        <w:tc>
          <w:tcPr>
            <w:tcW w:w="1242" w:type="dxa"/>
            <w:vMerge/>
          </w:tcPr>
          <w:p w:rsidR="00D67531" w:rsidRPr="00D67531" w:rsidRDefault="00D67531" w:rsidP="00C8197F">
            <w:pPr>
              <w:widowControl w:val="0"/>
              <w:shd w:val="clear" w:color="auto" w:fill="FFFFFF"/>
              <w:rPr>
                <w:rFonts w:ascii="Times New Roman" w:eastAsia="Times New Roman" w:hAnsi="Times New Roman" w:cs="Times New Roman"/>
                <w:spacing w:val="-2"/>
                <w:sz w:val="24"/>
                <w:szCs w:val="24"/>
              </w:rPr>
            </w:pPr>
          </w:p>
        </w:tc>
        <w:tc>
          <w:tcPr>
            <w:tcW w:w="5954" w:type="dxa"/>
          </w:tcPr>
          <w:p w:rsidR="00D67531" w:rsidRPr="00C8197F" w:rsidRDefault="00D67531" w:rsidP="00C8197F">
            <w:pPr>
              <w:widowControl w:val="0"/>
              <w:shd w:val="clear" w:color="auto" w:fill="FFFFFF"/>
              <w:rPr>
                <w:rFonts w:ascii="Times New Roman" w:eastAsia="Times New Roman" w:hAnsi="Times New Roman" w:cs="Times New Roman"/>
                <w:spacing w:val="-2"/>
                <w:sz w:val="24"/>
                <w:szCs w:val="24"/>
              </w:rPr>
            </w:pPr>
            <w:r w:rsidRPr="00C8197F">
              <w:rPr>
                <w:rFonts w:ascii="Times New Roman" w:eastAsia="Times New Roman" w:hAnsi="Times New Roman" w:cs="Times New Roman"/>
                <w:spacing w:val="-2"/>
                <w:sz w:val="24"/>
                <w:szCs w:val="24"/>
              </w:rPr>
              <w:t>Итоговая контрольная работа за курс 7 класса</w:t>
            </w:r>
          </w:p>
          <w:p w:rsidR="00D67531" w:rsidRPr="00D67531" w:rsidRDefault="00D67531" w:rsidP="00C8197F">
            <w:pPr>
              <w:widowControl w:val="0"/>
              <w:shd w:val="clear" w:color="auto" w:fill="FFFFFF"/>
              <w:rPr>
                <w:rFonts w:ascii="Times New Roman" w:eastAsia="Calibri" w:hAnsi="Times New Roman" w:cs="Times New Roman"/>
                <w:sz w:val="24"/>
                <w:szCs w:val="24"/>
              </w:rPr>
            </w:pPr>
          </w:p>
        </w:tc>
        <w:tc>
          <w:tcPr>
            <w:tcW w:w="3026" w:type="dxa"/>
          </w:tcPr>
          <w:p w:rsidR="00D67531" w:rsidRPr="00D67531" w:rsidRDefault="00D67531"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color w:val="000000"/>
                <w:sz w:val="24"/>
                <w:szCs w:val="24"/>
              </w:rPr>
            </w:pPr>
          </w:p>
        </w:tc>
      </w:tr>
    </w:tbl>
    <w:p w:rsidR="00C8197F" w:rsidRPr="00286B91" w:rsidRDefault="00C8197F" w:rsidP="00C8197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xml:space="preserve">Характер тестов для проверки фонетических, лексико-грамматических навыков и речевых умений доступен для учащихся и построен на пройденном и отработанном материале. </w:t>
      </w:r>
    </w:p>
    <w:p w:rsidR="00286B91" w:rsidRPr="00286B91" w:rsidRDefault="00286B91" w:rsidP="00286B91">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xml:space="preserve">Предлагаемые задания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 </w:t>
      </w:r>
    </w:p>
    <w:p w:rsidR="00286B91" w:rsidRPr="00286B91" w:rsidRDefault="00286B91" w:rsidP="00C8197F">
      <w:pPr>
        <w:spacing w:after="0" w:line="240" w:lineRule="auto"/>
        <w:ind w:firstLine="708"/>
        <w:jc w:val="both"/>
        <w:rPr>
          <w:rFonts w:ascii="Times New Roman" w:eastAsia="Times New Roman" w:hAnsi="Times New Roman" w:cs="Times New Roman"/>
          <w:sz w:val="24"/>
          <w:szCs w:val="24"/>
          <w:lang w:eastAsia="ru-RU"/>
        </w:rPr>
      </w:pPr>
      <w:r w:rsidRPr="00286B91">
        <w:rPr>
          <w:rFonts w:ascii="Times New Roman" w:eastAsia="Times New Roman" w:hAnsi="Times New Roman" w:cs="Times New Roman"/>
          <w:sz w:val="24"/>
          <w:szCs w:val="24"/>
          <w:lang w:eastAsia="ru-RU"/>
        </w:rPr>
        <w:t xml:space="preserve">В тематическое планирование включены уроки по проектной методике обучения как способ организации речевого взаимодействия учащихся. Использование метода проектов на уроке английского языка способствует акцентированию </w:t>
      </w:r>
      <w:proofErr w:type="spellStart"/>
      <w:r w:rsidRPr="00286B91">
        <w:rPr>
          <w:rFonts w:ascii="Times New Roman" w:eastAsia="Times New Roman" w:hAnsi="Times New Roman" w:cs="Times New Roman"/>
          <w:sz w:val="24"/>
          <w:szCs w:val="24"/>
          <w:lang w:eastAsia="ru-RU"/>
        </w:rPr>
        <w:t>деятельностного</w:t>
      </w:r>
      <w:proofErr w:type="spellEnd"/>
      <w:r w:rsidRPr="00286B91">
        <w:rPr>
          <w:rFonts w:ascii="Times New Roman" w:eastAsia="Times New Roman" w:hAnsi="Times New Roman" w:cs="Times New Roman"/>
          <w:sz w:val="24"/>
          <w:szCs w:val="24"/>
          <w:lang w:eastAsia="ru-RU"/>
        </w:rPr>
        <w:t xml:space="preserve"> подхода в целостном коммуникативно-ориентированном характере языкового образования.</w:t>
      </w:r>
    </w:p>
    <w:p w:rsidR="00134FC3" w:rsidRPr="00134FC3" w:rsidRDefault="00134FC3" w:rsidP="00134FC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34FC3">
        <w:rPr>
          <w:rFonts w:ascii="Times New Roman" w:eastAsia="Times New Roman" w:hAnsi="Times New Roman" w:cs="Times New Roman"/>
          <w:i/>
          <w:sz w:val="24"/>
          <w:szCs w:val="24"/>
          <w:lang w:eastAsia="ru-RU"/>
        </w:rPr>
        <w:t xml:space="preserve"> </w:t>
      </w:r>
    </w:p>
    <w:p w:rsidR="00822500" w:rsidRPr="00D67531" w:rsidRDefault="00F35213" w:rsidP="00C8197F">
      <w:pPr>
        <w:spacing w:after="0" w:line="240" w:lineRule="auto"/>
        <w:jc w:val="center"/>
        <w:rPr>
          <w:rFonts w:ascii="Times New Roman" w:eastAsia="Calibri" w:hAnsi="Times New Roman" w:cs="Times New Roman"/>
          <w:b/>
          <w:sz w:val="24"/>
          <w:szCs w:val="24"/>
        </w:rPr>
      </w:pPr>
      <w:r w:rsidRPr="00D67531">
        <w:rPr>
          <w:rFonts w:ascii="Times New Roman" w:eastAsia="Calibri" w:hAnsi="Times New Roman" w:cs="Times New Roman"/>
          <w:b/>
          <w:sz w:val="24"/>
          <w:szCs w:val="24"/>
        </w:rPr>
        <w:t>Критерии оценивания видов речевой деятельности</w:t>
      </w:r>
    </w:p>
    <w:p w:rsidR="003D2AD3" w:rsidRPr="00D67531" w:rsidRDefault="003D2AD3" w:rsidP="00F35213">
      <w:pPr>
        <w:jc w:val="center"/>
        <w:rPr>
          <w:rFonts w:ascii="Times New Roman" w:eastAsia="Calibri" w:hAnsi="Times New Roman" w:cs="Times New Roman"/>
          <w:b/>
          <w:sz w:val="24"/>
          <w:szCs w:val="24"/>
        </w:rPr>
      </w:pPr>
      <w:proofErr w:type="spellStart"/>
      <w:r w:rsidRPr="00D67531">
        <w:rPr>
          <w:rFonts w:ascii="Times New Roman" w:eastAsia="Calibri" w:hAnsi="Times New Roman" w:cs="Times New Roman"/>
          <w:b/>
          <w:sz w:val="24"/>
          <w:szCs w:val="24"/>
        </w:rPr>
        <w:t>Аудирование</w:t>
      </w:r>
      <w:proofErr w:type="spellEnd"/>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i/>
          <w:sz w:val="24"/>
          <w:szCs w:val="24"/>
          <w:lang w:eastAsia="ru-RU"/>
        </w:rPr>
      </w:pPr>
      <w:r w:rsidRPr="00D67531">
        <w:rPr>
          <w:rFonts w:ascii="Times New Roman" w:eastAsia="Times New Roman" w:hAnsi="Times New Roman" w:cs="Times New Roman"/>
          <w:b/>
          <w:bCs/>
          <w:i/>
          <w:color w:val="000000"/>
          <w:sz w:val="24"/>
          <w:szCs w:val="24"/>
          <w:lang w:eastAsia="ru-RU"/>
        </w:rPr>
        <w:t>Понимание речи на слух</w:t>
      </w:r>
    </w:p>
    <w:p w:rsidR="00F35213" w:rsidRPr="00D67531" w:rsidRDefault="00F35213" w:rsidP="003D2AD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color w:val="000000"/>
          <w:sz w:val="24"/>
          <w:szCs w:val="24"/>
          <w:lang w:eastAsia="ru-RU"/>
        </w:rPr>
        <w:lastRenderedPageBreak/>
        <w:t xml:space="preserve">           Основной речевой задачей при понима</w:t>
      </w:r>
      <w:r w:rsidRPr="00D67531">
        <w:rPr>
          <w:rFonts w:ascii="Times New Roman" w:eastAsia="Times New Roman" w:hAnsi="Times New Roman" w:cs="Times New Roman"/>
          <w:color w:val="000000"/>
          <w:sz w:val="24"/>
          <w:szCs w:val="24"/>
          <w:lang w:eastAsia="ru-RU"/>
        </w:rPr>
        <w:softHyphen/>
        <w:t>нии звучащих текстов на слух является извлечение основной или заданной уче</w:t>
      </w:r>
      <w:r w:rsidRPr="00D67531">
        <w:rPr>
          <w:rFonts w:ascii="Times New Roman" w:eastAsia="Times New Roman" w:hAnsi="Times New Roman" w:cs="Times New Roman"/>
          <w:color w:val="000000"/>
          <w:sz w:val="24"/>
          <w:szCs w:val="24"/>
          <w:lang w:eastAsia="ru-RU"/>
        </w:rPr>
        <w:softHyphen/>
        <w:t>нику информации.</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 xml:space="preserve">Оценка </w:t>
      </w:r>
      <w:r w:rsidRPr="00D67531">
        <w:rPr>
          <w:rFonts w:ascii="Times New Roman" w:eastAsia="Times New Roman" w:hAnsi="Times New Roman" w:cs="Times New Roman"/>
          <w:b/>
          <w:bCs/>
          <w:color w:val="000000"/>
          <w:sz w:val="24"/>
          <w:szCs w:val="24"/>
          <w:lang w:eastAsia="ru-RU"/>
        </w:rPr>
        <w:t>«5»</w:t>
      </w:r>
      <w:r w:rsidRPr="00D67531">
        <w:rPr>
          <w:rFonts w:ascii="Times New Roman" w:eastAsia="Times New Roman" w:hAnsi="Times New Roman" w:cs="Times New Roman"/>
          <w:color w:val="000000"/>
          <w:sz w:val="24"/>
          <w:szCs w:val="24"/>
          <w:lang w:eastAsia="ru-RU"/>
        </w:rPr>
        <w:t xml:space="preserve"> ставится ученику, который понял основные факты, сумел выделить отдельную, значимую для себя информа</w:t>
      </w:r>
      <w:r w:rsidRPr="00D67531">
        <w:rPr>
          <w:rFonts w:ascii="Times New Roman" w:eastAsia="Times New Roman" w:hAnsi="Times New Roman" w:cs="Times New Roman"/>
          <w:color w:val="000000"/>
          <w:sz w:val="24"/>
          <w:szCs w:val="24"/>
          <w:lang w:eastAsia="ru-RU"/>
        </w:rPr>
        <w:softHyphen/>
        <w:t>цию (например, из прогноза погоды, объ</w:t>
      </w:r>
      <w:r w:rsidRPr="00D67531">
        <w:rPr>
          <w:rFonts w:ascii="Times New Roman" w:eastAsia="Times New Roman" w:hAnsi="Times New Roman" w:cs="Times New Roman"/>
          <w:color w:val="000000"/>
          <w:sz w:val="24"/>
          <w:szCs w:val="24"/>
          <w:lang w:eastAsia="ru-RU"/>
        </w:rPr>
        <w:softHyphen/>
        <w:t>явления, программы радио и телепере</w:t>
      </w:r>
      <w:r w:rsidRPr="00D67531">
        <w:rPr>
          <w:rFonts w:ascii="Times New Roman" w:eastAsia="Times New Roman" w:hAnsi="Times New Roman" w:cs="Times New Roman"/>
          <w:color w:val="000000"/>
          <w:sz w:val="24"/>
          <w:szCs w:val="24"/>
          <w:lang w:eastAsia="ru-RU"/>
        </w:rPr>
        <w:softHyphen/>
        <w:t>дач), догадался о значении части незнако</w:t>
      </w:r>
      <w:r w:rsidRPr="00D67531">
        <w:rPr>
          <w:rFonts w:ascii="Times New Roman" w:eastAsia="Times New Roman" w:hAnsi="Times New Roman" w:cs="Times New Roman"/>
          <w:color w:val="000000"/>
          <w:sz w:val="24"/>
          <w:szCs w:val="24"/>
          <w:lang w:eastAsia="ru-RU"/>
        </w:rPr>
        <w:softHyphen/>
        <w:t>мых слов по контексту, сумел использо</w:t>
      </w:r>
      <w:r w:rsidRPr="00D67531">
        <w:rPr>
          <w:rFonts w:ascii="Times New Roman" w:eastAsia="Times New Roman" w:hAnsi="Times New Roman" w:cs="Times New Roman"/>
          <w:color w:val="000000"/>
          <w:sz w:val="24"/>
          <w:szCs w:val="24"/>
          <w:lang w:eastAsia="ru-RU"/>
        </w:rPr>
        <w:softHyphen/>
        <w:t>вать информацию для решения постав</w:t>
      </w:r>
      <w:r w:rsidRPr="00D67531">
        <w:rPr>
          <w:rFonts w:ascii="Times New Roman" w:eastAsia="Times New Roman" w:hAnsi="Times New Roman" w:cs="Times New Roman"/>
          <w:color w:val="000000"/>
          <w:sz w:val="24"/>
          <w:szCs w:val="24"/>
          <w:lang w:eastAsia="ru-RU"/>
        </w:rPr>
        <w:softHyphen/>
        <w:t>ленной задачи (</w:t>
      </w:r>
      <w:proofErr w:type="gramStart"/>
      <w:r w:rsidRPr="00D67531">
        <w:rPr>
          <w:rFonts w:ascii="Times New Roman" w:eastAsia="Times New Roman" w:hAnsi="Times New Roman" w:cs="Times New Roman"/>
          <w:color w:val="000000"/>
          <w:sz w:val="24"/>
          <w:szCs w:val="24"/>
          <w:lang w:eastAsia="ru-RU"/>
        </w:rPr>
        <w:t>например</w:t>
      </w:r>
      <w:proofErr w:type="gramEnd"/>
      <w:r w:rsidRPr="00D67531">
        <w:rPr>
          <w:rFonts w:ascii="Times New Roman" w:eastAsia="Times New Roman" w:hAnsi="Times New Roman" w:cs="Times New Roman"/>
          <w:color w:val="000000"/>
          <w:sz w:val="24"/>
          <w:szCs w:val="24"/>
          <w:lang w:eastAsia="ru-RU"/>
        </w:rPr>
        <w:t xml:space="preserve"> найти ту или иную радиопередачу).</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Оценка «4»</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ставится ученику, который понял не все основные факты. При реше</w:t>
      </w:r>
      <w:r w:rsidRPr="00D67531">
        <w:rPr>
          <w:rFonts w:ascii="Times New Roman" w:eastAsia="Times New Roman" w:hAnsi="Times New Roman" w:cs="Times New Roman"/>
          <w:color w:val="000000"/>
          <w:sz w:val="24"/>
          <w:szCs w:val="24"/>
          <w:lang w:eastAsia="ru-RU"/>
        </w:rPr>
        <w:softHyphen/>
        <w:t>нии коммуникативной задачи он исполь</w:t>
      </w:r>
      <w:r w:rsidRPr="00D67531">
        <w:rPr>
          <w:rFonts w:ascii="Times New Roman" w:eastAsia="Times New Roman" w:hAnsi="Times New Roman" w:cs="Times New Roman"/>
          <w:color w:val="000000"/>
          <w:sz w:val="24"/>
          <w:szCs w:val="24"/>
          <w:lang w:eastAsia="ru-RU"/>
        </w:rPr>
        <w:softHyphen/>
        <w:t>зовал только 2/3 информации.</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Оценка «3»</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 xml:space="preserve">свидетельствует, что ученик понял только 50 </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текста. Отдельные факты понял неправильно. Не сумел пол</w:t>
      </w:r>
      <w:r w:rsidRPr="00D67531">
        <w:rPr>
          <w:rFonts w:ascii="Times New Roman" w:eastAsia="Times New Roman" w:hAnsi="Times New Roman" w:cs="Times New Roman"/>
          <w:color w:val="000000"/>
          <w:sz w:val="24"/>
          <w:szCs w:val="24"/>
          <w:lang w:eastAsia="ru-RU"/>
        </w:rPr>
        <w:softHyphen/>
        <w:t>ностью решить поставленную перед ним коммуникативную задачу.</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«2»</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3D2AD3" w:rsidRPr="00D67531" w:rsidRDefault="003D2AD3" w:rsidP="003D2AD3">
      <w:pPr>
        <w:shd w:val="clear" w:color="auto" w:fill="FFFFFF"/>
        <w:autoSpaceDE w:val="0"/>
        <w:autoSpaceDN w:val="0"/>
        <w:adjustRightInd w:val="0"/>
        <w:spacing w:after="0" w:line="240" w:lineRule="auto"/>
        <w:ind w:left="567" w:hanging="567"/>
        <w:jc w:val="center"/>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Cs/>
          <w:color w:val="000000"/>
          <w:sz w:val="24"/>
          <w:szCs w:val="24"/>
          <w:lang w:eastAsia="ru-RU"/>
        </w:rPr>
        <w:t>Говорение</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i/>
          <w:sz w:val="24"/>
          <w:szCs w:val="24"/>
          <w:lang w:eastAsia="ru-RU"/>
        </w:rPr>
      </w:pPr>
      <w:r w:rsidRPr="00D67531">
        <w:rPr>
          <w:rFonts w:ascii="Times New Roman" w:eastAsia="Times New Roman" w:hAnsi="Times New Roman" w:cs="Times New Roman"/>
          <w:b/>
          <w:bCs/>
          <w:i/>
          <w:color w:val="000000"/>
          <w:sz w:val="24"/>
          <w:szCs w:val="24"/>
          <w:lang w:eastAsia="ru-RU"/>
        </w:rPr>
        <w:t>Высказывание в форме рассказа, описания</w:t>
      </w:r>
    </w:p>
    <w:p w:rsidR="00F35213" w:rsidRPr="00D67531" w:rsidRDefault="00F35213" w:rsidP="00F35213">
      <w:pPr>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b/>
          <w:bCs/>
          <w:i/>
          <w:iCs/>
          <w:color w:val="000000"/>
          <w:sz w:val="24"/>
          <w:szCs w:val="24"/>
          <w:lang w:eastAsia="ru-RU"/>
        </w:rPr>
        <w:t xml:space="preserve">Оценка </w:t>
      </w:r>
      <w:r w:rsidRPr="00D67531">
        <w:rPr>
          <w:rFonts w:ascii="Times New Roman" w:eastAsia="Times New Roman" w:hAnsi="Times New Roman" w:cs="Times New Roman"/>
          <w:b/>
          <w:bCs/>
          <w:color w:val="000000"/>
          <w:sz w:val="24"/>
          <w:szCs w:val="24"/>
          <w:lang w:eastAsia="ru-RU"/>
        </w:rPr>
        <w:t>«5»</w:t>
      </w:r>
      <w:r w:rsidRPr="00D67531">
        <w:rPr>
          <w:rFonts w:ascii="Times New Roman" w:eastAsia="Times New Roman" w:hAnsi="Times New Roman" w:cs="Times New Roman"/>
          <w:color w:val="000000"/>
          <w:sz w:val="24"/>
          <w:szCs w:val="24"/>
          <w:lang w:eastAsia="ru-RU"/>
        </w:rPr>
        <w:t xml:space="preserve"> ставится ученику, если он в целом справился с поставленными рече</w:t>
      </w:r>
      <w:r w:rsidRPr="00D67531">
        <w:rPr>
          <w:rFonts w:ascii="Times New Roman" w:eastAsia="Times New Roman" w:hAnsi="Times New Roman" w:cs="Times New Roman"/>
          <w:color w:val="000000"/>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D67531">
        <w:rPr>
          <w:rFonts w:ascii="Times New Roman" w:eastAsia="Times New Roman" w:hAnsi="Times New Roman" w:cs="Times New Roman"/>
          <w:color w:val="000000"/>
          <w:sz w:val="24"/>
          <w:szCs w:val="24"/>
          <w:lang w:eastAsia="ru-RU"/>
        </w:rPr>
        <w:softHyphen/>
        <w:t>ски отсутствовали ошибки, нарушающие коммуникацию, или они были незначи</w:t>
      </w:r>
      <w:r w:rsidRPr="00D67531">
        <w:rPr>
          <w:rFonts w:ascii="Times New Roman" w:eastAsia="Times New Roman" w:hAnsi="Times New Roman" w:cs="Times New Roman"/>
          <w:color w:val="000000"/>
          <w:sz w:val="24"/>
          <w:szCs w:val="24"/>
          <w:lang w:eastAsia="ru-RU"/>
        </w:rPr>
        <w:softHyphen/>
        <w:t>тельны. Объем высказывания соответство</w:t>
      </w:r>
      <w:r w:rsidRPr="00D67531">
        <w:rPr>
          <w:rFonts w:ascii="Times New Roman" w:eastAsia="Times New Roman" w:hAnsi="Times New Roman" w:cs="Times New Roman"/>
          <w:color w:val="000000"/>
          <w:sz w:val="24"/>
          <w:szCs w:val="24"/>
          <w:lang w:eastAsia="ru-RU"/>
        </w:rPr>
        <w:softHyphen/>
        <w:t>вал тому, что задано программой на дан</w:t>
      </w:r>
      <w:r w:rsidRPr="00D67531">
        <w:rPr>
          <w:rFonts w:ascii="Times New Roman" w:eastAsia="Times New Roman" w:hAnsi="Times New Roman" w:cs="Times New Roman"/>
          <w:color w:val="000000"/>
          <w:sz w:val="24"/>
          <w:szCs w:val="24"/>
          <w:lang w:eastAsia="ru-RU"/>
        </w:rPr>
        <w:softHyphen/>
        <w:t>ном году обучения. Наблюдалась легкость речи и достаточно правильное произно</w:t>
      </w:r>
      <w:r w:rsidRPr="00D67531">
        <w:rPr>
          <w:rFonts w:ascii="Times New Roman" w:eastAsia="Times New Roman" w:hAnsi="Times New Roman" w:cs="Times New Roman"/>
          <w:color w:val="000000"/>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 xml:space="preserve">Оценка «4» </w:t>
      </w:r>
      <w:r w:rsidRPr="00D67531">
        <w:rPr>
          <w:rFonts w:ascii="Times New Roman" w:eastAsia="Times New Roman" w:hAnsi="Times New Roman" w:cs="Times New Roman"/>
          <w:color w:val="000000"/>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D67531">
        <w:rPr>
          <w:rFonts w:ascii="Times New Roman" w:eastAsia="Times New Roman" w:hAnsi="Times New Roman" w:cs="Times New Roman"/>
          <w:color w:val="000000"/>
          <w:sz w:val="24"/>
          <w:szCs w:val="24"/>
          <w:lang w:eastAsia="ru-RU"/>
        </w:rPr>
        <w:softHyphen/>
        <w:t>лены правильно. Однако были сделаны отдельные ошибки, нарушающие комму</w:t>
      </w:r>
      <w:r w:rsidRPr="00D67531">
        <w:rPr>
          <w:rFonts w:ascii="Times New Roman" w:eastAsia="Times New Roman" w:hAnsi="Times New Roman" w:cs="Times New Roman"/>
          <w:color w:val="000000"/>
          <w:sz w:val="24"/>
          <w:szCs w:val="24"/>
          <w:lang w:eastAsia="ru-RU"/>
        </w:rPr>
        <w:softHyphen/>
        <w:t>никацию. Темп речи был несколько за</w:t>
      </w:r>
      <w:r w:rsidRPr="00D67531">
        <w:rPr>
          <w:rFonts w:ascii="Times New Roman" w:eastAsia="Times New Roman" w:hAnsi="Times New Roman" w:cs="Times New Roman"/>
          <w:color w:val="000000"/>
          <w:sz w:val="24"/>
          <w:szCs w:val="24"/>
          <w:lang w:eastAsia="ru-RU"/>
        </w:rPr>
        <w:softHyphen/>
        <w:t>медлен. Отмечалось произношение, стра</w:t>
      </w:r>
      <w:r w:rsidRPr="00D67531">
        <w:rPr>
          <w:rFonts w:ascii="Times New Roman" w:eastAsia="Times New Roman" w:hAnsi="Times New Roman" w:cs="Times New Roman"/>
          <w:color w:val="000000"/>
          <w:sz w:val="24"/>
          <w:szCs w:val="24"/>
          <w:lang w:eastAsia="ru-RU"/>
        </w:rPr>
        <w:softHyphen/>
        <w:t>дающее сильным влиянием родного язы</w:t>
      </w:r>
      <w:r w:rsidRPr="00D67531">
        <w:rPr>
          <w:rFonts w:ascii="Times New Roman" w:eastAsia="Times New Roman" w:hAnsi="Times New Roman" w:cs="Times New Roman"/>
          <w:color w:val="000000"/>
          <w:sz w:val="24"/>
          <w:szCs w:val="24"/>
          <w:lang w:eastAsia="ru-RU"/>
        </w:rPr>
        <w:softHyphen/>
        <w:t>ка. Речь была недостаточно эмоциональ</w:t>
      </w:r>
      <w:r w:rsidRPr="00D67531">
        <w:rPr>
          <w:rFonts w:ascii="Times New Roman" w:eastAsia="Times New Roman" w:hAnsi="Times New Roman" w:cs="Times New Roman"/>
          <w:color w:val="000000"/>
          <w:sz w:val="24"/>
          <w:szCs w:val="24"/>
          <w:lang w:eastAsia="ru-RU"/>
        </w:rPr>
        <w:softHyphen/>
        <w:t>но окрашена. Элементы оценки имели место, но в большей степени высказыва</w:t>
      </w:r>
      <w:r w:rsidRPr="00D67531">
        <w:rPr>
          <w:rFonts w:ascii="Times New Roman" w:eastAsia="Times New Roman" w:hAnsi="Times New Roman" w:cs="Times New Roman"/>
          <w:color w:val="000000"/>
          <w:sz w:val="24"/>
          <w:szCs w:val="24"/>
          <w:lang w:eastAsia="ru-RU"/>
        </w:rPr>
        <w:softHyphen/>
        <w:t>ние содержало информацию и отражало конкретные факты.</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Оценка «3»</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 xml:space="preserve">ставится ученику, если он сумел в основном решить поставленную речевую задачу, но диапазон языковых средств был ограничен, </w:t>
      </w:r>
      <w:proofErr w:type="gramStart"/>
      <w:r w:rsidRPr="00D67531">
        <w:rPr>
          <w:rFonts w:ascii="Times New Roman" w:eastAsia="Times New Roman" w:hAnsi="Times New Roman" w:cs="Times New Roman"/>
          <w:color w:val="000000"/>
          <w:sz w:val="24"/>
          <w:szCs w:val="24"/>
          <w:lang w:eastAsia="ru-RU"/>
        </w:rPr>
        <w:t>объем высказыва</w:t>
      </w:r>
      <w:r w:rsidRPr="00D67531">
        <w:rPr>
          <w:rFonts w:ascii="Times New Roman" w:eastAsia="Times New Roman" w:hAnsi="Times New Roman" w:cs="Times New Roman"/>
          <w:color w:val="000000"/>
          <w:sz w:val="24"/>
          <w:szCs w:val="24"/>
          <w:lang w:eastAsia="ru-RU"/>
        </w:rPr>
        <w:softHyphen/>
        <w:t>ния не достигал</w:t>
      </w:r>
      <w:proofErr w:type="gramEnd"/>
      <w:r w:rsidRPr="00D67531">
        <w:rPr>
          <w:rFonts w:ascii="Times New Roman" w:eastAsia="Times New Roman" w:hAnsi="Times New Roman" w:cs="Times New Roman"/>
          <w:color w:val="000000"/>
          <w:sz w:val="24"/>
          <w:szCs w:val="24"/>
          <w:lang w:eastAsia="ru-RU"/>
        </w:rPr>
        <w:t xml:space="preserve"> нормы. Ученик допускал языковые ошибки. В некоторых местах нарушалась последовательность высказы</w:t>
      </w:r>
      <w:r w:rsidRPr="00D67531">
        <w:rPr>
          <w:rFonts w:ascii="Times New Roman" w:eastAsia="Times New Roman" w:hAnsi="Times New Roman" w:cs="Times New Roman"/>
          <w:color w:val="000000"/>
          <w:sz w:val="24"/>
          <w:szCs w:val="24"/>
          <w:lang w:eastAsia="ru-RU"/>
        </w:rPr>
        <w:softHyphen/>
        <w:t>вания. Практически отсутствовали эле</w:t>
      </w:r>
      <w:r w:rsidRPr="00D67531">
        <w:rPr>
          <w:rFonts w:ascii="Times New Roman" w:eastAsia="Times New Roman" w:hAnsi="Times New Roman" w:cs="Times New Roman"/>
          <w:color w:val="000000"/>
          <w:sz w:val="24"/>
          <w:szCs w:val="24"/>
          <w:lang w:eastAsia="ru-RU"/>
        </w:rPr>
        <w:softHyphen/>
        <w:t>менты оценки и выражения собственного мнения. Речь не была эмоционально ок</w:t>
      </w:r>
      <w:r w:rsidRPr="00D67531">
        <w:rPr>
          <w:rFonts w:ascii="Times New Roman" w:eastAsia="Times New Roman" w:hAnsi="Times New Roman" w:cs="Times New Roman"/>
          <w:color w:val="000000"/>
          <w:sz w:val="24"/>
          <w:szCs w:val="24"/>
          <w:lang w:eastAsia="ru-RU"/>
        </w:rPr>
        <w:softHyphen/>
        <w:t>рашенной. Темп речи был за</w:t>
      </w:r>
      <w:r w:rsidRPr="00D67531">
        <w:rPr>
          <w:rFonts w:ascii="Times New Roman" w:eastAsia="Times New Roman" w:hAnsi="Times New Roman" w:cs="Times New Roman"/>
          <w:color w:val="000000"/>
          <w:sz w:val="24"/>
          <w:szCs w:val="24"/>
          <w:lang w:eastAsia="ru-RU"/>
        </w:rPr>
        <w:softHyphen/>
        <w:t>медленным.</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«2»</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D67531">
        <w:rPr>
          <w:rFonts w:ascii="Times New Roman" w:eastAsia="Times New Roman" w:hAnsi="Times New Roman" w:cs="Times New Roman"/>
          <w:color w:val="000000"/>
          <w:sz w:val="24"/>
          <w:szCs w:val="24"/>
          <w:lang w:eastAsia="ru-RU"/>
        </w:rPr>
        <w:softHyphen/>
        <w:t>ствовало требованиям программы). Наб</w:t>
      </w:r>
      <w:r w:rsidRPr="00D67531">
        <w:rPr>
          <w:rFonts w:ascii="Times New Roman" w:eastAsia="Times New Roman" w:hAnsi="Times New Roman" w:cs="Times New Roman"/>
          <w:color w:val="000000"/>
          <w:sz w:val="24"/>
          <w:szCs w:val="24"/>
          <w:lang w:eastAsia="ru-RU"/>
        </w:rPr>
        <w:softHyphen/>
        <w:t xml:space="preserve">людалась узость </w:t>
      </w:r>
      <w:proofErr w:type="spellStart"/>
      <w:r w:rsidRPr="00D67531">
        <w:rPr>
          <w:rFonts w:ascii="Times New Roman" w:eastAsia="Times New Roman" w:hAnsi="Times New Roman" w:cs="Times New Roman"/>
          <w:color w:val="000000"/>
          <w:sz w:val="24"/>
          <w:szCs w:val="24"/>
          <w:lang w:eastAsia="ru-RU"/>
        </w:rPr>
        <w:t>вокабуляра</w:t>
      </w:r>
      <w:proofErr w:type="spellEnd"/>
      <w:r w:rsidRPr="00D67531">
        <w:rPr>
          <w:rFonts w:ascii="Times New Roman" w:eastAsia="Times New Roman" w:hAnsi="Times New Roman" w:cs="Times New Roman"/>
          <w:color w:val="000000"/>
          <w:sz w:val="24"/>
          <w:szCs w:val="24"/>
          <w:lang w:eastAsia="ru-RU"/>
        </w:rPr>
        <w:t>. Отсутствова</w:t>
      </w:r>
      <w:r w:rsidRPr="00D67531">
        <w:rPr>
          <w:rFonts w:ascii="Times New Roman" w:eastAsia="Times New Roman" w:hAnsi="Times New Roman" w:cs="Times New Roman"/>
          <w:color w:val="000000"/>
          <w:sz w:val="24"/>
          <w:szCs w:val="24"/>
          <w:lang w:eastAsia="ru-RU"/>
        </w:rPr>
        <w:softHyphen/>
        <w:t>ли элементы собственной оценки. Уча</w:t>
      </w:r>
      <w:r w:rsidRPr="00D67531">
        <w:rPr>
          <w:rFonts w:ascii="Times New Roman" w:eastAsia="Times New Roman" w:hAnsi="Times New Roman" w:cs="Times New Roman"/>
          <w:color w:val="000000"/>
          <w:sz w:val="24"/>
          <w:szCs w:val="24"/>
          <w:lang w:eastAsia="ru-RU"/>
        </w:rPr>
        <w:softHyphen/>
        <w:t>щийся допускал большое количество оши</w:t>
      </w:r>
      <w:r w:rsidRPr="00D67531">
        <w:rPr>
          <w:rFonts w:ascii="Times New Roman" w:eastAsia="Times New Roman" w:hAnsi="Times New Roman" w:cs="Times New Roman"/>
          <w:color w:val="000000"/>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i/>
          <w:sz w:val="24"/>
          <w:szCs w:val="24"/>
          <w:lang w:eastAsia="ru-RU"/>
        </w:rPr>
      </w:pPr>
      <w:r w:rsidRPr="00D67531">
        <w:rPr>
          <w:rFonts w:ascii="Times New Roman" w:eastAsia="Times New Roman" w:hAnsi="Times New Roman" w:cs="Times New Roman"/>
          <w:b/>
          <w:bCs/>
          <w:i/>
          <w:color w:val="000000"/>
          <w:sz w:val="24"/>
          <w:szCs w:val="24"/>
          <w:lang w:eastAsia="ru-RU"/>
        </w:rPr>
        <w:t>Участие в беседе</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color w:val="000000"/>
          <w:sz w:val="24"/>
          <w:szCs w:val="24"/>
          <w:lang w:eastAsia="ru-RU"/>
        </w:rPr>
        <w:t xml:space="preserve">            При оценивании этого вида говорения важнейшим критерием также как и при оценивании связных высказываний явля</w:t>
      </w:r>
      <w:r w:rsidRPr="00D67531">
        <w:rPr>
          <w:rFonts w:ascii="Times New Roman" w:eastAsia="Times New Roman" w:hAnsi="Times New Roman" w:cs="Times New Roman"/>
          <w:color w:val="000000"/>
          <w:sz w:val="24"/>
          <w:szCs w:val="24"/>
          <w:lang w:eastAsia="ru-RU"/>
        </w:rPr>
        <w:softHyphen/>
        <w:t>ется речевое качество и умение справить</w:t>
      </w:r>
      <w:r w:rsidRPr="00D67531">
        <w:rPr>
          <w:rFonts w:ascii="Times New Roman" w:eastAsia="Times New Roman" w:hAnsi="Times New Roman" w:cs="Times New Roman"/>
          <w:color w:val="000000"/>
          <w:sz w:val="24"/>
          <w:szCs w:val="24"/>
          <w:lang w:eastAsia="ru-RU"/>
        </w:rPr>
        <w:softHyphen/>
        <w:t>ся с речевой задачей, т. е. понять партне</w:t>
      </w:r>
      <w:r w:rsidRPr="00D67531">
        <w:rPr>
          <w:rFonts w:ascii="Times New Roman" w:eastAsia="Times New Roman" w:hAnsi="Times New Roman" w:cs="Times New Roman"/>
          <w:color w:val="000000"/>
          <w:sz w:val="24"/>
          <w:szCs w:val="24"/>
          <w:lang w:eastAsia="ru-RU"/>
        </w:rPr>
        <w:softHyphen/>
        <w:t>ра и реагировать правильно на его репли</w:t>
      </w:r>
      <w:r w:rsidRPr="00D67531">
        <w:rPr>
          <w:rFonts w:ascii="Times New Roman" w:eastAsia="Times New Roman" w:hAnsi="Times New Roman" w:cs="Times New Roman"/>
          <w:color w:val="000000"/>
          <w:sz w:val="24"/>
          <w:szCs w:val="24"/>
          <w:lang w:eastAsia="ru-RU"/>
        </w:rPr>
        <w:softHyphen/>
        <w:t>ки, умение поддержать беседу на опреде</w:t>
      </w:r>
      <w:r w:rsidRPr="00D67531">
        <w:rPr>
          <w:rFonts w:ascii="Times New Roman" w:eastAsia="Times New Roman" w:hAnsi="Times New Roman" w:cs="Times New Roman"/>
          <w:color w:val="000000"/>
          <w:sz w:val="24"/>
          <w:szCs w:val="24"/>
          <w:lang w:eastAsia="ru-RU"/>
        </w:rPr>
        <w:softHyphen/>
        <w:t>ленную тему. Диапазон используемых язы</w:t>
      </w:r>
      <w:r w:rsidRPr="00D67531">
        <w:rPr>
          <w:rFonts w:ascii="Times New Roman" w:eastAsia="Times New Roman" w:hAnsi="Times New Roman" w:cs="Times New Roman"/>
          <w:color w:val="000000"/>
          <w:sz w:val="24"/>
          <w:szCs w:val="24"/>
          <w:lang w:eastAsia="ru-RU"/>
        </w:rPr>
        <w:softHyphen/>
        <w:t>ковых средств, в данном случае, предостав</w:t>
      </w:r>
      <w:r w:rsidRPr="00D67531">
        <w:rPr>
          <w:rFonts w:ascii="Times New Roman" w:eastAsia="Times New Roman" w:hAnsi="Times New Roman" w:cs="Times New Roman"/>
          <w:color w:val="000000"/>
          <w:sz w:val="24"/>
          <w:szCs w:val="24"/>
          <w:lang w:eastAsia="ru-RU"/>
        </w:rPr>
        <w:softHyphen/>
        <w:t>ляется учащемуся.</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 xml:space="preserve">Оценка </w:t>
      </w:r>
      <w:r w:rsidRPr="00D67531">
        <w:rPr>
          <w:rFonts w:ascii="Times New Roman" w:eastAsia="Times New Roman" w:hAnsi="Times New Roman" w:cs="Times New Roman"/>
          <w:b/>
          <w:bCs/>
          <w:color w:val="000000"/>
          <w:sz w:val="24"/>
          <w:szCs w:val="24"/>
          <w:lang w:eastAsia="ru-RU"/>
        </w:rPr>
        <w:t>«5»</w:t>
      </w:r>
      <w:r w:rsidRPr="00D67531">
        <w:rPr>
          <w:rFonts w:ascii="Times New Roman" w:eastAsia="Times New Roman" w:hAnsi="Times New Roman" w:cs="Times New Roman"/>
          <w:color w:val="000000"/>
          <w:sz w:val="24"/>
          <w:szCs w:val="24"/>
          <w:lang w:eastAsia="ru-RU"/>
        </w:rPr>
        <w:t xml:space="preserve">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D67531">
        <w:rPr>
          <w:rFonts w:ascii="Times New Roman" w:eastAsia="Times New Roman" w:hAnsi="Times New Roman" w:cs="Times New Roman"/>
          <w:color w:val="000000"/>
          <w:sz w:val="24"/>
          <w:szCs w:val="24"/>
          <w:lang w:eastAsia="ru-RU"/>
        </w:rPr>
        <w:softHyphen/>
        <w:t>щие коммуникацию.</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Оценка «4»</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ставится учащемуся, кото</w:t>
      </w:r>
      <w:r w:rsidRPr="00D67531">
        <w:rPr>
          <w:rFonts w:ascii="Times New Roman" w:eastAsia="Times New Roman" w:hAnsi="Times New Roman" w:cs="Times New Roman"/>
          <w:color w:val="000000"/>
          <w:sz w:val="24"/>
          <w:szCs w:val="24"/>
          <w:lang w:eastAsia="ru-RU"/>
        </w:rPr>
        <w:softHyphen/>
        <w:t>рый решил речевую задачу, но произно</w:t>
      </w:r>
      <w:r w:rsidRPr="00D67531">
        <w:rPr>
          <w:rFonts w:ascii="Times New Roman" w:eastAsia="Times New Roman" w:hAnsi="Times New Roman" w:cs="Times New Roman"/>
          <w:color w:val="000000"/>
          <w:sz w:val="24"/>
          <w:szCs w:val="24"/>
          <w:lang w:eastAsia="ru-RU"/>
        </w:rPr>
        <w:softHyphen/>
        <w:t xml:space="preserve">симые в ходе диалога реплики были несколько сбивчивыми. В речи были паузы, связанные с поиском средств </w:t>
      </w:r>
      <w:r w:rsidRPr="00D67531">
        <w:rPr>
          <w:rFonts w:ascii="Times New Roman" w:eastAsia="Times New Roman" w:hAnsi="Times New Roman" w:cs="Times New Roman"/>
          <w:color w:val="000000"/>
          <w:sz w:val="24"/>
          <w:szCs w:val="24"/>
          <w:lang w:eastAsia="ru-RU"/>
        </w:rPr>
        <w:lastRenderedPageBreak/>
        <w:t>выражения нужного значения. Практически отсут</w:t>
      </w:r>
      <w:r w:rsidRPr="00D67531">
        <w:rPr>
          <w:rFonts w:ascii="Times New Roman" w:eastAsia="Times New Roman" w:hAnsi="Times New Roman" w:cs="Times New Roman"/>
          <w:color w:val="000000"/>
          <w:sz w:val="24"/>
          <w:szCs w:val="24"/>
          <w:lang w:eastAsia="ru-RU"/>
        </w:rPr>
        <w:softHyphen/>
        <w:t>ствовали ошибки, нарушающие коммуни</w:t>
      </w:r>
      <w:r w:rsidRPr="00D67531">
        <w:rPr>
          <w:rFonts w:ascii="Times New Roman" w:eastAsia="Times New Roman" w:hAnsi="Times New Roman" w:cs="Times New Roman"/>
          <w:color w:val="000000"/>
          <w:sz w:val="24"/>
          <w:szCs w:val="24"/>
          <w:lang w:eastAsia="ru-RU"/>
        </w:rPr>
        <w:softHyphen/>
        <w:t>кацию.</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bCs/>
          <w:i/>
          <w:iCs/>
          <w:color w:val="000000"/>
          <w:sz w:val="24"/>
          <w:szCs w:val="24"/>
          <w:lang w:eastAsia="ru-RU"/>
        </w:rPr>
        <w:t>Оценка «3»</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F35213" w:rsidRPr="00D67531" w:rsidRDefault="00F35213" w:rsidP="00F35213">
      <w:pPr>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«2»</w:t>
      </w:r>
      <w:r w:rsidRPr="00D67531">
        <w:rPr>
          <w:rFonts w:ascii="Times New Roman" w:eastAsia="Times New Roman" w:hAnsi="Times New Roman" w:cs="Times New Roman"/>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выставляется, если учащий</w:t>
      </w:r>
      <w:r w:rsidRPr="00D67531">
        <w:rPr>
          <w:rFonts w:ascii="Times New Roman" w:eastAsia="Times New Roman" w:hAnsi="Times New Roman" w:cs="Times New Roman"/>
          <w:color w:val="000000"/>
          <w:sz w:val="24"/>
          <w:szCs w:val="24"/>
          <w:lang w:eastAsia="ru-RU"/>
        </w:rPr>
        <w:softHyphen/>
        <w:t>ся не справился с решением речевой зада</w:t>
      </w:r>
      <w:r w:rsidRPr="00D67531">
        <w:rPr>
          <w:rFonts w:ascii="Times New Roman" w:eastAsia="Times New Roman" w:hAnsi="Times New Roman" w:cs="Times New Roman"/>
          <w:color w:val="000000"/>
          <w:sz w:val="24"/>
          <w:szCs w:val="24"/>
          <w:lang w:eastAsia="ru-RU"/>
        </w:rPr>
        <w:softHyphen/>
        <w:t>чи. Затруднялся ответить на побуждаю</w:t>
      </w:r>
      <w:r w:rsidRPr="00D67531">
        <w:rPr>
          <w:rFonts w:ascii="Times New Roman" w:eastAsia="Times New Roman" w:hAnsi="Times New Roman" w:cs="Times New Roman"/>
          <w:color w:val="000000"/>
          <w:sz w:val="24"/>
          <w:szCs w:val="24"/>
          <w:lang w:eastAsia="ru-RU"/>
        </w:rPr>
        <w:softHyphen/>
        <w:t>щие к говорению реплики партнера. Ком</w:t>
      </w:r>
      <w:r w:rsidRPr="00D67531">
        <w:rPr>
          <w:rFonts w:ascii="Times New Roman" w:eastAsia="Times New Roman" w:hAnsi="Times New Roman" w:cs="Times New Roman"/>
          <w:color w:val="000000"/>
          <w:sz w:val="24"/>
          <w:szCs w:val="24"/>
          <w:lang w:eastAsia="ru-RU"/>
        </w:rPr>
        <w:softHyphen/>
        <w:t>муникация не состоялась.</w:t>
      </w:r>
    </w:p>
    <w:p w:rsidR="00F35213" w:rsidRPr="00D67531" w:rsidRDefault="003D2AD3" w:rsidP="003D2AD3">
      <w:pPr>
        <w:shd w:val="clear" w:color="auto" w:fill="FFFFFF"/>
        <w:autoSpaceDE w:val="0"/>
        <w:autoSpaceDN w:val="0"/>
        <w:adjustRightInd w:val="0"/>
        <w:spacing w:after="0" w:line="240" w:lineRule="auto"/>
        <w:ind w:left="567" w:hanging="567"/>
        <w:jc w:val="center"/>
        <w:rPr>
          <w:rFonts w:ascii="Times New Roman" w:eastAsia="Times New Roman" w:hAnsi="Times New Roman" w:cs="Times New Roman"/>
          <w:b/>
          <w:bCs/>
          <w:color w:val="000000"/>
          <w:sz w:val="24"/>
          <w:szCs w:val="24"/>
          <w:lang w:eastAsia="ru-RU"/>
        </w:rPr>
      </w:pPr>
      <w:r w:rsidRPr="00D67531">
        <w:rPr>
          <w:rFonts w:ascii="Times New Roman" w:eastAsia="Times New Roman" w:hAnsi="Times New Roman" w:cs="Times New Roman"/>
          <w:b/>
          <w:bCs/>
          <w:color w:val="000000"/>
          <w:sz w:val="24"/>
          <w:szCs w:val="24"/>
          <w:lang w:eastAsia="ru-RU"/>
        </w:rPr>
        <w:t>Письмо</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b/>
          <w:bCs/>
          <w:i/>
          <w:color w:val="000000"/>
          <w:sz w:val="24"/>
          <w:szCs w:val="24"/>
          <w:lang w:eastAsia="ru-RU"/>
        </w:rPr>
      </w:pPr>
      <w:r w:rsidRPr="00D67531">
        <w:rPr>
          <w:rFonts w:ascii="Times New Roman" w:eastAsia="Times New Roman" w:hAnsi="Times New Roman" w:cs="Times New Roman"/>
          <w:b/>
          <w:bCs/>
          <w:i/>
          <w:color w:val="000000"/>
          <w:sz w:val="24"/>
          <w:szCs w:val="24"/>
          <w:lang w:eastAsia="ru-RU"/>
        </w:rPr>
        <w:t>Оценивание письменной речи учащихся</w:t>
      </w:r>
    </w:p>
    <w:p w:rsidR="00F35213" w:rsidRPr="00D67531" w:rsidRDefault="00F35213" w:rsidP="00F35213">
      <w:pPr>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 xml:space="preserve">Оценка </w:t>
      </w:r>
      <w:r w:rsidRPr="00D67531">
        <w:rPr>
          <w:rFonts w:ascii="Times New Roman" w:eastAsia="Times New Roman" w:hAnsi="Times New Roman" w:cs="Times New Roman"/>
          <w:b/>
          <w:bCs/>
          <w:color w:val="000000"/>
          <w:sz w:val="24"/>
          <w:szCs w:val="24"/>
          <w:lang w:eastAsia="ru-RU"/>
        </w:rPr>
        <w:t>«5»</w:t>
      </w:r>
      <w:r w:rsidRPr="00D67531">
        <w:rPr>
          <w:rFonts w:ascii="Times New Roman" w:eastAsia="Times New Roman" w:hAnsi="Times New Roman" w:cs="Times New Roman"/>
          <w:color w:val="000000"/>
          <w:sz w:val="24"/>
          <w:szCs w:val="24"/>
          <w:lang w:eastAsia="ru-RU"/>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«4»</w:t>
      </w:r>
      <w:r w:rsidRPr="00D67531">
        <w:rPr>
          <w:rFonts w:ascii="Times New Roman" w:eastAsia="Times New Roman" w:hAnsi="Times New Roman" w:cs="Times New Roman"/>
          <w:color w:val="000000"/>
          <w:sz w:val="24"/>
          <w:szCs w:val="24"/>
          <w:lang w:eastAsia="ru-RU"/>
        </w:rPr>
        <w:t xml:space="preserve"> Коммуникативная задача решена, но лексико-грамматические погрешности, в том числе выходящих за базовый уровень,  препятствуют пониманию.</w:t>
      </w:r>
      <w:r w:rsidRPr="00D67531">
        <w:rPr>
          <w:rFonts w:ascii="Times New Roman" w:eastAsia="Times New Roman" w:hAnsi="Times New Roman" w:cs="Times New Roman"/>
          <w:b/>
          <w:bCs/>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D67531">
        <w:rPr>
          <w:rFonts w:ascii="Times New Roman" w:eastAsia="Times New Roman" w:hAnsi="Times New Roman" w:cs="Times New Roman"/>
          <w:b/>
          <w:bCs/>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 xml:space="preserve">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«3»</w:t>
      </w:r>
      <w:r w:rsidRPr="00D67531">
        <w:rPr>
          <w:rFonts w:ascii="Times New Roman" w:eastAsia="Times New Roman" w:hAnsi="Times New Roman" w:cs="Times New Roman"/>
          <w:color w:val="000000"/>
          <w:sz w:val="24"/>
          <w:szCs w:val="24"/>
          <w:lang w:eastAsia="ru-RU"/>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F35213" w:rsidRPr="00D67531" w:rsidRDefault="00F35213" w:rsidP="00F35213">
      <w:pPr>
        <w:shd w:val="clear" w:color="auto" w:fill="FFFFFF"/>
        <w:autoSpaceDE w:val="0"/>
        <w:autoSpaceDN w:val="0"/>
        <w:adjustRightInd w:val="0"/>
        <w:spacing w:after="0" w:line="240" w:lineRule="auto"/>
        <w:ind w:left="567" w:hanging="567"/>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bCs/>
          <w:i/>
          <w:iCs/>
          <w:color w:val="000000"/>
          <w:sz w:val="24"/>
          <w:szCs w:val="24"/>
          <w:lang w:eastAsia="ru-RU"/>
        </w:rPr>
        <w:t>Оценка «2»</w:t>
      </w:r>
      <w:r w:rsidRPr="00D67531">
        <w:rPr>
          <w:rFonts w:ascii="Times New Roman" w:eastAsia="Times New Roman" w:hAnsi="Times New Roman" w:cs="Times New Roman"/>
          <w:color w:val="000000"/>
          <w:sz w:val="24"/>
          <w:szCs w:val="24"/>
          <w:lang w:eastAsia="ru-RU"/>
        </w:rPr>
        <w:t xml:space="preserve">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D67531">
        <w:rPr>
          <w:rFonts w:ascii="Times New Roman" w:eastAsia="Times New Roman" w:hAnsi="Times New Roman" w:cs="Times New Roman"/>
          <w:b/>
          <w:bCs/>
          <w:i/>
          <w:iCs/>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F35213" w:rsidRPr="00D67531" w:rsidRDefault="00F35213" w:rsidP="00F3521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D67531">
        <w:rPr>
          <w:rFonts w:ascii="Times New Roman" w:eastAsia="Times New Roman" w:hAnsi="Times New Roman" w:cs="Times New Roman"/>
          <w:b/>
          <w:color w:val="000000"/>
          <w:sz w:val="24"/>
          <w:szCs w:val="24"/>
          <w:lang w:eastAsia="ru-RU"/>
        </w:rPr>
        <w:t>Чтение</w:t>
      </w:r>
    </w:p>
    <w:p w:rsidR="00F35213" w:rsidRPr="00D67531" w:rsidRDefault="00F35213" w:rsidP="00F35213">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D67531">
        <w:rPr>
          <w:rFonts w:ascii="Times New Roman" w:eastAsia="Times New Roman" w:hAnsi="Times New Roman" w:cs="Times New Roman"/>
          <w:b/>
          <w:color w:val="000000"/>
          <w:sz w:val="24"/>
          <w:szCs w:val="24"/>
          <w:lang w:eastAsia="ru-RU"/>
        </w:rPr>
        <w:t>Чтение с пониманием основного содержания</w:t>
      </w:r>
    </w:p>
    <w:p w:rsidR="003D2AD3" w:rsidRPr="00D67531" w:rsidRDefault="00F3521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w:t>
      </w:r>
      <w:r w:rsidR="003D2AD3" w:rsidRPr="00D67531">
        <w:rPr>
          <w:rFonts w:ascii="Times New Roman" w:eastAsia="Times New Roman" w:hAnsi="Times New Roman" w:cs="Times New Roman"/>
          <w:b/>
          <w:i/>
          <w:color w:val="000000"/>
          <w:sz w:val="24"/>
          <w:szCs w:val="24"/>
          <w:lang w:eastAsia="ru-RU"/>
        </w:rPr>
        <w:t>ценка</w:t>
      </w:r>
      <w:r w:rsidRPr="00D67531">
        <w:rPr>
          <w:rFonts w:ascii="Times New Roman" w:eastAsia="Times New Roman" w:hAnsi="Times New Roman" w:cs="Times New Roman"/>
          <w:b/>
          <w:color w:val="000000"/>
          <w:sz w:val="24"/>
          <w:szCs w:val="24"/>
          <w:lang w:eastAsia="ru-RU"/>
        </w:rPr>
        <w:t> </w:t>
      </w:r>
      <w:r w:rsidR="003D2AD3" w:rsidRPr="00D67531">
        <w:rPr>
          <w:rFonts w:ascii="Times New Roman" w:eastAsia="Times New Roman" w:hAnsi="Times New Roman" w:cs="Times New Roman"/>
          <w:b/>
          <w:color w:val="000000"/>
          <w:sz w:val="24"/>
          <w:szCs w:val="24"/>
          <w:lang w:eastAsia="ru-RU"/>
        </w:rPr>
        <w:t xml:space="preserve"> </w:t>
      </w:r>
      <w:r w:rsidRPr="00D67531">
        <w:rPr>
          <w:rFonts w:ascii="Times New Roman" w:eastAsia="Times New Roman" w:hAnsi="Times New Roman" w:cs="Times New Roman"/>
          <w:b/>
          <w:color w:val="000000"/>
          <w:sz w:val="24"/>
          <w:szCs w:val="24"/>
          <w:lang w:eastAsia="ru-RU"/>
        </w:rPr>
        <w:t>«5»</w:t>
      </w:r>
      <w:r w:rsidRPr="00D67531">
        <w:rPr>
          <w:rFonts w:ascii="Times New Roman" w:eastAsia="Times New Roman" w:hAnsi="Times New Roman" w:cs="Times New Roman"/>
          <w:color w:val="000000"/>
          <w:sz w:val="24"/>
          <w:szCs w:val="24"/>
          <w:lang w:eastAsia="ru-RU"/>
        </w:rPr>
        <w:t xml:space="preserve"> - учащийся понял основное содержание аутентичного текста, может </w:t>
      </w:r>
      <w:r w:rsidR="003D2AD3" w:rsidRPr="00D67531">
        <w:rPr>
          <w:rFonts w:ascii="Times New Roman" w:eastAsia="Times New Roman" w:hAnsi="Times New Roman" w:cs="Times New Roman"/>
          <w:color w:val="000000"/>
          <w:sz w:val="24"/>
          <w:szCs w:val="24"/>
          <w:lang w:eastAsia="ru-RU"/>
        </w:rPr>
        <w:t>в</w:t>
      </w:r>
      <w:r w:rsidRPr="00D67531">
        <w:rPr>
          <w:rFonts w:ascii="Times New Roman" w:eastAsia="Times New Roman" w:hAnsi="Times New Roman" w:cs="Times New Roman"/>
          <w:color w:val="000000"/>
          <w:sz w:val="24"/>
          <w:szCs w:val="24"/>
          <w:lang w:eastAsia="ru-RU"/>
        </w:rPr>
        <w:t>ыделить основную мысль, определить основные факты, умеет догадываться о значении незнакомых слов из кон</w:t>
      </w:r>
      <w:r w:rsidR="003D2AD3" w:rsidRPr="00D67531">
        <w:rPr>
          <w:rFonts w:ascii="Times New Roman" w:eastAsia="Times New Roman" w:hAnsi="Times New Roman" w:cs="Times New Roman"/>
          <w:color w:val="000000"/>
          <w:sz w:val="24"/>
          <w:szCs w:val="24"/>
          <w:lang w:eastAsia="ru-RU"/>
        </w:rPr>
        <w:t xml:space="preserve">текста, по словообразовательным </w:t>
      </w:r>
      <w:r w:rsidRPr="00D67531">
        <w:rPr>
          <w:rFonts w:ascii="Times New Roman" w:eastAsia="Times New Roman" w:hAnsi="Times New Roman" w:cs="Times New Roman"/>
          <w:color w:val="000000"/>
          <w:sz w:val="24"/>
          <w:szCs w:val="24"/>
          <w:lang w:eastAsia="ru-RU"/>
        </w:rPr>
        <w:t>элементам, по сходству с родным языком. Скорость текста может быть </w:t>
      </w:r>
    </w:p>
    <w:p w:rsidR="00F35213" w:rsidRPr="00D67531" w:rsidRDefault="00F3521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несколько замедленной по сравнению с той, с которой ребенок читает на родном языке (скорость чтения на родном языке у учащихся может быть разной).</w:t>
      </w:r>
    </w:p>
    <w:p w:rsidR="00F3521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b/>
          <w:i/>
          <w:color w:val="000000"/>
          <w:sz w:val="24"/>
          <w:szCs w:val="24"/>
          <w:lang w:eastAsia="ru-RU"/>
        </w:rPr>
        <w:t>«4»</w:t>
      </w:r>
      <w:r w:rsidRPr="00D67531">
        <w:rPr>
          <w:rFonts w:ascii="Times New Roman" w:eastAsia="Times New Roman" w:hAnsi="Times New Roman" w:cs="Times New Roman"/>
          <w:color w:val="000000"/>
          <w:sz w:val="24"/>
          <w:szCs w:val="24"/>
          <w:lang w:eastAsia="ru-RU"/>
        </w:rPr>
        <w:t>-</w:t>
      </w:r>
      <w:r w:rsidR="00F35213" w:rsidRPr="00D67531">
        <w:rPr>
          <w:rFonts w:ascii="Times New Roman" w:eastAsia="Times New Roman" w:hAnsi="Times New Roman" w:cs="Times New Roman"/>
          <w:color w:val="000000"/>
          <w:sz w:val="24"/>
          <w:szCs w:val="24"/>
          <w:lang w:eastAsia="ru-RU"/>
        </w:rPr>
        <w:t>учащийся понял основное содержание аутентичного текста, может выделить основную мысль, определить отдельные факты. Однако</w:t>
      </w:r>
      <w:proofErr w:type="gramStart"/>
      <w:r w:rsidR="00F35213" w:rsidRPr="00D67531">
        <w:rPr>
          <w:rFonts w:ascii="Times New Roman" w:eastAsia="Times New Roman" w:hAnsi="Times New Roman" w:cs="Times New Roman"/>
          <w:color w:val="000000"/>
          <w:sz w:val="24"/>
          <w:szCs w:val="24"/>
          <w:lang w:eastAsia="ru-RU"/>
        </w:rPr>
        <w:t>,</w:t>
      </w:r>
      <w:proofErr w:type="gramEnd"/>
      <w:r w:rsidR="00F35213" w:rsidRPr="00D67531">
        <w:rPr>
          <w:rFonts w:ascii="Times New Roman" w:eastAsia="Times New Roman" w:hAnsi="Times New Roman" w:cs="Times New Roman"/>
          <w:color w:val="000000"/>
          <w:sz w:val="24"/>
          <w:szCs w:val="24"/>
          <w:lang w:eastAsia="ru-RU"/>
        </w:rPr>
        <w:t> у него затруднена языковая догадка и ему приходится обращаться к словарю.</w:t>
      </w:r>
    </w:p>
    <w:p w:rsidR="00F3521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lastRenderedPageBreak/>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w:t>
      </w:r>
      <w:r w:rsidR="00F35213" w:rsidRPr="00D67531">
        <w:rPr>
          <w:rFonts w:ascii="Times New Roman" w:eastAsia="Times New Roman" w:hAnsi="Times New Roman" w:cs="Times New Roman"/>
          <w:b/>
          <w:i/>
          <w:color w:val="000000"/>
          <w:sz w:val="24"/>
          <w:szCs w:val="24"/>
          <w:lang w:eastAsia="ru-RU"/>
        </w:rPr>
        <w:t>«3»</w:t>
      </w:r>
      <w:r w:rsidR="00F35213" w:rsidRPr="00D67531">
        <w:rPr>
          <w:rFonts w:ascii="Times New Roman" w:eastAsia="Times New Roman" w:hAnsi="Times New Roman" w:cs="Times New Roman"/>
          <w:color w:val="000000"/>
          <w:sz w:val="24"/>
          <w:szCs w:val="24"/>
          <w:lang w:eastAsia="ru-RU"/>
        </w:rPr>
        <w:t>  - учащийся не совсем точно основное содержание прочитанного, умеет выделить небольшое количество фактов, у него совсем не развита языковая догадка.</w:t>
      </w:r>
    </w:p>
    <w:p w:rsidR="00F35213" w:rsidRPr="00D67531" w:rsidRDefault="003D2AD3" w:rsidP="00F35213">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xml:space="preserve"> </w:t>
      </w:r>
      <w:r w:rsidR="00F35213" w:rsidRPr="00D67531">
        <w:rPr>
          <w:rFonts w:ascii="Times New Roman" w:eastAsia="Times New Roman" w:hAnsi="Times New Roman" w:cs="Times New Roman"/>
          <w:b/>
          <w:i/>
          <w:color w:val="000000"/>
          <w:sz w:val="24"/>
          <w:szCs w:val="24"/>
          <w:lang w:eastAsia="ru-RU"/>
        </w:rPr>
        <w:t>«2»</w:t>
      </w:r>
      <w:r w:rsidRPr="00D67531">
        <w:rPr>
          <w:rFonts w:ascii="Times New Roman" w:eastAsia="Times New Roman" w:hAnsi="Times New Roman" w:cs="Times New Roman"/>
          <w:color w:val="000000"/>
          <w:sz w:val="24"/>
          <w:szCs w:val="24"/>
          <w:lang w:eastAsia="ru-RU"/>
        </w:rPr>
        <w:t>-</w:t>
      </w:r>
      <w:r w:rsidR="00F35213" w:rsidRPr="00D67531">
        <w:rPr>
          <w:rFonts w:ascii="Times New Roman" w:eastAsia="Times New Roman" w:hAnsi="Times New Roman" w:cs="Times New Roman"/>
          <w:color w:val="000000"/>
          <w:sz w:val="24"/>
          <w:szCs w:val="24"/>
          <w:lang w:eastAsia="ru-RU"/>
        </w:rPr>
        <w:t xml:space="preserve"> выставляется ученику в том случае, если он не понял текст или понял его неправильно. </w:t>
      </w:r>
    </w:p>
    <w:p w:rsidR="00F35213" w:rsidRPr="00D67531" w:rsidRDefault="00F35213" w:rsidP="00F35213">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D67531">
        <w:rPr>
          <w:rFonts w:ascii="Times New Roman" w:eastAsia="Times New Roman" w:hAnsi="Times New Roman" w:cs="Times New Roman"/>
          <w:b/>
          <w:color w:val="000000"/>
          <w:sz w:val="24"/>
          <w:szCs w:val="24"/>
          <w:lang w:eastAsia="ru-RU"/>
        </w:rPr>
        <w:t>Чтение с извлечением конкретной информации</w:t>
      </w:r>
    </w:p>
    <w:p w:rsidR="003D2AD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xml:space="preserve"> </w:t>
      </w:r>
      <w:r w:rsidR="00F35213" w:rsidRPr="00D67531">
        <w:rPr>
          <w:rFonts w:ascii="Times New Roman" w:eastAsia="Times New Roman" w:hAnsi="Times New Roman" w:cs="Times New Roman"/>
          <w:b/>
          <w:i/>
          <w:color w:val="000000"/>
          <w:sz w:val="24"/>
          <w:szCs w:val="24"/>
          <w:lang w:eastAsia="ru-RU"/>
        </w:rPr>
        <w:t>«5»</w:t>
      </w:r>
      <w:r w:rsidR="00F35213" w:rsidRPr="00D67531">
        <w:rPr>
          <w:rFonts w:ascii="Times New Roman" w:eastAsia="Times New Roman" w:hAnsi="Times New Roman" w:cs="Times New Roman"/>
          <w:color w:val="000000"/>
          <w:sz w:val="24"/>
          <w:szCs w:val="24"/>
          <w:lang w:eastAsia="ru-RU"/>
        </w:rPr>
        <w:t xml:space="preserve"> - учащийся может достаточно быстро просмотреть несложный аутентичный текст</w:t>
      </w:r>
    </w:p>
    <w:p w:rsidR="00F35213" w:rsidRPr="00D67531" w:rsidRDefault="00F3521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 (расписание поездов, меню, программы телепередач, объявление, рекламный проспект и т.д.) или несколько небольших текстов и выбрать правильно запрашиваемую информацию.</w:t>
      </w:r>
    </w:p>
    <w:p w:rsidR="003D2AD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xml:space="preserve"> </w:t>
      </w:r>
      <w:r w:rsidR="00F35213" w:rsidRPr="00D67531">
        <w:rPr>
          <w:rFonts w:ascii="Times New Roman" w:eastAsia="Times New Roman" w:hAnsi="Times New Roman" w:cs="Times New Roman"/>
          <w:b/>
          <w:i/>
          <w:color w:val="000000"/>
          <w:sz w:val="24"/>
          <w:szCs w:val="24"/>
          <w:lang w:eastAsia="ru-RU"/>
        </w:rPr>
        <w:t>«4»</w:t>
      </w:r>
      <w:r w:rsidR="00F35213" w:rsidRPr="00D67531">
        <w:rPr>
          <w:rFonts w:ascii="Times New Roman" w:eastAsia="Times New Roman" w:hAnsi="Times New Roman" w:cs="Times New Roman"/>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w:t>
      </w:r>
      <w:r w:rsidR="00F35213" w:rsidRPr="00D67531">
        <w:rPr>
          <w:rFonts w:ascii="Times New Roman" w:eastAsia="Times New Roman" w:hAnsi="Times New Roman" w:cs="Times New Roman"/>
          <w:color w:val="000000"/>
          <w:sz w:val="24"/>
          <w:szCs w:val="24"/>
          <w:lang w:eastAsia="ru-RU"/>
        </w:rPr>
        <w:t>учащийся  достаточно быстром просматривает текст, но при этом ученик извлекает </w:t>
      </w:r>
      <w:proofErr w:type="gramEnd"/>
    </w:p>
    <w:p w:rsidR="00F35213" w:rsidRPr="00D67531" w:rsidRDefault="00F3521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color w:val="000000"/>
          <w:sz w:val="24"/>
          <w:szCs w:val="24"/>
          <w:lang w:eastAsia="ru-RU"/>
        </w:rPr>
        <w:t>примерно</w:t>
      </w:r>
      <w:proofErr w:type="gramStart"/>
      <w:r w:rsidRPr="00D67531">
        <w:rPr>
          <w:rFonts w:ascii="Times New Roman" w:eastAsia="Times New Roman" w:hAnsi="Times New Roman" w:cs="Times New Roman"/>
          <w:color w:val="000000"/>
          <w:sz w:val="24"/>
          <w:szCs w:val="24"/>
          <w:lang w:eastAsia="ru-RU"/>
        </w:rPr>
        <w:t>2</w:t>
      </w:r>
      <w:proofErr w:type="gramEnd"/>
      <w:r w:rsidRPr="00D67531">
        <w:rPr>
          <w:rFonts w:ascii="Times New Roman" w:eastAsia="Times New Roman" w:hAnsi="Times New Roman" w:cs="Times New Roman"/>
          <w:color w:val="000000"/>
          <w:sz w:val="24"/>
          <w:szCs w:val="24"/>
          <w:lang w:eastAsia="ru-RU"/>
        </w:rPr>
        <w:t>/3 запрашиваемой информации.</w:t>
      </w:r>
    </w:p>
    <w:p w:rsidR="00F3521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w:t>
      </w:r>
      <w:r w:rsidR="00F35213" w:rsidRPr="00D67531">
        <w:rPr>
          <w:rFonts w:ascii="Times New Roman" w:eastAsia="Times New Roman" w:hAnsi="Times New Roman" w:cs="Times New Roman"/>
          <w:b/>
          <w:i/>
          <w:color w:val="000000"/>
          <w:sz w:val="24"/>
          <w:szCs w:val="24"/>
          <w:lang w:eastAsia="ru-RU"/>
        </w:rPr>
        <w:t>«3»</w:t>
      </w:r>
      <w:r w:rsidR="00F35213" w:rsidRPr="00D67531">
        <w:rPr>
          <w:rFonts w:ascii="Times New Roman" w:eastAsia="Times New Roman" w:hAnsi="Times New Roman" w:cs="Times New Roman"/>
          <w:color w:val="000000"/>
          <w:sz w:val="24"/>
          <w:szCs w:val="24"/>
          <w:lang w:eastAsia="ru-RU"/>
        </w:rPr>
        <w:t> -учащийся находит в данном тексте/текстах 1/3информации.</w:t>
      </w:r>
    </w:p>
    <w:p w:rsidR="00F35213" w:rsidRPr="00D67531" w:rsidRDefault="003D2AD3" w:rsidP="003D2AD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color w:val="000000"/>
          <w:sz w:val="24"/>
          <w:szCs w:val="24"/>
          <w:lang w:eastAsia="ru-RU"/>
        </w:rPr>
        <w:t xml:space="preserve"> </w:t>
      </w:r>
      <w:r w:rsidR="00F35213" w:rsidRPr="00D67531">
        <w:rPr>
          <w:rFonts w:ascii="Times New Roman" w:eastAsia="Times New Roman" w:hAnsi="Times New Roman" w:cs="Times New Roman"/>
          <w:b/>
          <w:i/>
          <w:color w:val="000000"/>
          <w:sz w:val="24"/>
          <w:szCs w:val="24"/>
          <w:lang w:eastAsia="ru-RU"/>
        </w:rPr>
        <w:t>«2»</w:t>
      </w:r>
      <w:r w:rsidR="00F35213" w:rsidRPr="00D67531">
        <w:rPr>
          <w:rFonts w:ascii="Times New Roman" w:eastAsia="Times New Roman" w:hAnsi="Times New Roman" w:cs="Times New Roman"/>
          <w:color w:val="000000"/>
          <w:sz w:val="24"/>
          <w:szCs w:val="24"/>
          <w:lang w:eastAsia="ru-RU"/>
        </w:rPr>
        <w:t xml:space="preserve"> </w:t>
      </w:r>
      <w:r w:rsidRPr="00D67531">
        <w:rPr>
          <w:rFonts w:ascii="Times New Roman" w:eastAsia="Times New Roman" w:hAnsi="Times New Roman" w:cs="Times New Roman"/>
          <w:color w:val="000000"/>
          <w:sz w:val="24"/>
          <w:szCs w:val="24"/>
          <w:lang w:eastAsia="ru-RU"/>
        </w:rPr>
        <w:t>-</w:t>
      </w:r>
      <w:r w:rsidR="00F35213" w:rsidRPr="00D67531">
        <w:rPr>
          <w:rFonts w:ascii="Times New Roman" w:eastAsia="Times New Roman" w:hAnsi="Times New Roman" w:cs="Times New Roman"/>
          <w:color w:val="000000"/>
          <w:sz w:val="24"/>
          <w:szCs w:val="24"/>
          <w:lang w:eastAsia="ru-RU"/>
        </w:rPr>
        <w:t>выставляется ученику в том случае, если ученик практически не ориентируется в тексте. </w:t>
      </w:r>
    </w:p>
    <w:p w:rsidR="00F35213" w:rsidRPr="00D67531" w:rsidRDefault="00F35213" w:rsidP="00F35213">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D67531">
        <w:rPr>
          <w:rFonts w:ascii="Times New Roman" w:eastAsia="Times New Roman" w:hAnsi="Times New Roman" w:cs="Times New Roman"/>
          <w:b/>
          <w:color w:val="000000"/>
          <w:sz w:val="24"/>
          <w:szCs w:val="24"/>
          <w:lang w:eastAsia="ru-RU"/>
        </w:rPr>
        <w:t>Чтение с полным пониманием</w:t>
      </w:r>
    </w:p>
    <w:p w:rsidR="003D2AD3" w:rsidRPr="00D67531" w:rsidRDefault="003D2AD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sz w:val="24"/>
          <w:szCs w:val="24"/>
          <w:lang w:eastAsia="ru-RU"/>
        </w:rPr>
        <w:t> </w:t>
      </w:r>
      <w:r w:rsidR="00F35213" w:rsidRPr="00D67531">
        <w:rPr>
          <w:rFonts w:ascii="Times New Roman" w:eastAsia="Times New Roman" w:hAnsi="Times New Roman" w:cs="Times New Roman"/>
          <w:b/>
          <w:i/>
          <w:sz w:val="24"/>
          <w:szCs w:val="24"/>
          <w:lang w:eastAsia="ru-RU"/>
        </w:rPr>
        <w:t>«5»</w:t>
      </w:r>
      <w:r w:rsidR="00F35213" w:rsidRPr="00D67531">
        <w:rPr>
          <w:rFonts w:ascii="Times New Roman" w:eastAsia="Times New Roman" w:hAnsi="Times New Roman" w:cs="Times New Roman"/>
          <w:sz w:val="24"/>
          <w:szCs w:val="24"/>
          <w:lang w:eastAsia="ru-RU"/>
        </w:rPr>
        <w:t> -  учащийся полностью понял несложный аутентичный текст (публицистический, научно-популярный, художественный, инструкцию), использовал при этом все известные приемы, </w:t>
      </w:r>
    </w:p>
    <w:p w:rsidR="00F35213" w:rsidRPr="00D67531" w:rsidRDefault="00F3521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D67531">
        <w:rPr>
          <w:rFonts w:ascii="Times New Roman" w:eastAsia="Times New Roman" w:hAnsi="Times New Roman" w:cs="Times New Roman"/>
          <w:sz w:val="24"/>
          <w:szCs w:val="24"/>
          <w:lang w:eastAsia="ru-RU"/>
        </w:rPr>
        <w:t>направленные</w:t>
      </w:r>
      <w:proofErr w:type="gramEnd"/>
      <w:r w:rsidRPr="00D67531">
        <w:rPr>
          <w:rFonts w:ascii="Times New Roman" w:eastAsia="Times New Roman" w:hAnsi="Times New Roman" w:cs="Times New Roman"/>
          <w:sz w:val="24"/>
          <w:szCs w:val="24"/>
          <w:lang w:eastAsia="ru-RU"/>
        </w:rPr>
        <w:t> на понимание читаемого (анализ, смысловую догадку, выделение логических связей).</w:t>
      </w:r>
    </w:p>
    <w:p w:rsidR="00F35213" w:rsidRPr="00D67531" w:rsidRDefault="003D2AD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sz w:val="24"/>
          <w:szCs w:val="24"/>
          <w:lang w:eastAsia="ru-RU"/>
        </w:rPr>
        <w:t xml:space="preserve"> </w:t>
      </w:r>
      <w:r w:rsidR="00F35213" w:rsidRPr="00D67531">
        <w:rPr>
          <w:rFonts w:ascii="Times New Roman" w:eastAsia="Times New Roman" w:hAnsi="Times New Roman" w:cs="Times New Roman"/>
          <w:b/>
          <w:i/>
          <w:sz w:val="24"/>
          <w:szCs w:val="24"/>
          <w:lang w:eastAsia="ru-RU"/>
        </w:rPr>
        <w:t>«4»</w:t>
      </w:r>
      <w:r w:rsidR="00F35213" w:rsidRPr="00D67531">
        <w:rPr>
          <w:rFonts w:ascii="Times New Roman" w:eastAsia="Times New Roman" w:hAnsi="Times New Roman" w:cs="Times New Roman"/>
          <w:sz w:val="24"/>
          <w:szCs w:val="24"/>
          <w:lang w:eastAsia="ru-RU"/>
        </w:rPr>
        <w:t xml:space="preserve"> - ученик полностью понял текст, но многократно обращался к словарю.</w:t>
      </w:r>
    </w:p>
    <w:p w:rsidR="00F35213" w:rsidRPr="00D67531" w:rsidRDefault="003D2AD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sz w:val="24"/>
          <w:szCs w:val="24"/>
          <w:lang w:eastAsia="ru-RU"/>
        </w:rPr>
        <w:t xml:space="preserve"> </w:t>
      </w:r>
      <w:r w:rsidR="00F35213" w:rsidRPr="00D67531">
        <w:rPr>
          <w:rFonts w:ascii="Times New Roman" w:eastAsia="Times New Roman" w:hAnsi="Times New Roman" w:cs="Times New Roman"/>
          <w:b/>
          <w:i/>
          <w:sz w:val="24"/>
          <w:szCs w:val="24"/>
          <w:lang w:eastAsia="ru-RU"/>
        </w:rPr>
        <w:t>«3»</w:t>
      </w:r>
      <w:r w:rsidR="00F35213" w:rsidRPr="00D67531">
        <w:rPr>
          <w:rFonts w:ascii="Times New Roman" w:eastAsia="Times New Roman" w:hAnsi="Times New Roman" w:cs="Times New Roman"/>
          <w:sz w:val="24"/>
          <w:szCs w:val="24"/>
          <w:lang w:eastAsia="ru-RU"/>
        </w:rPr>
        <w:t xml:space="preserve"> - ученик  понял текст не полностью, не владеет приемами его смысловой переработки.</w:t>
      </w:r>
    </w:p>
    <w:p w:rsidR="00F35213" w:rsidRPr="00D67531" w:rsidRDefault="003D2AD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b/>
          <w:i/>
          <w:color w:val="000000"/>
          <w:sz w:val="24"/>
          <w:szCs w:val="24"/>
          <w:lang w:eastAsia="ru-RU"/>
        </w:rPr>
        <w:t>Оценка</w:t>
      </w:r>
      <w:r w:rsidRPr="00D67531">
        <w:rPr>
          <w:rFonts w:ascii="Times New Roman" w:eastAsia="Times New Roman" w:hAnsi="Times New Roman" w:cs="Times New Roman"/>
          <w:b/>
          <w:color w:val="000000"/>
          <w:sz w:val="24"/>
          <w:szCs w:val="24"/>
          <w:lang w:eastAsia="ru-RU"/>
        </w:rPr>
        <w:t> </w:t>
      </w:r>
      <w:r w:rsidR="00F35213" w:rsidRPr="00D67531">
        <w:rPr>
          <w:rFonts w:ascii="Times New Roman" w:eastAsia="Times New Roman" w:hAnsi="Times New Roman" w:cs="Times New Roman"/>
          <w:sz w:val="24"/>
          <w:szCs w:val="24"/>
          <w:lang w:eastAsia="ru-RU"/>
        </w:rPr>
        <w:t xml:space="preserve"> </w:t>
      </w:r>
      <w:r w:rsidR="00F35213" w:rsidRPr="00D67531">
        <w:rPr>
          <w:rFonts w:ascii="Times New Roman" w:eastAsia="Times New Roman" w:hAnsi="Times New Roman" w:cs="Times New Roman"/>
          <w:b/>
          <w:i/>
          <w:sz w:val="24"/>
          <w:szCs w:val="24"/>
          <w:lang w:eastAsia="ru-RU"/>
        </w:rPr>
        <w:t>«2»</w:t>
      </w:r>
      <w:r w:rsidR="00F35213" w:rsidRPr="00D67531">
        <w:rPr>
          <w:rFonts w:ascii="Times New Roman" w:eastAsia="Times New Roman" w:hAnsi="Times New Roman" w:cs="Times New Roman"/>
          <w:sz w:val="24"/>
          <w:szCs w:val="24"/>
          <w:lang w:eastAsia="ru-RU"/>
        </w:rPr>
        <w:t xml:space="preserve"> </w:t>
      </w:r>
      <w:r w:rsidRPr="00D67531">
        <w:rPr>
          <w:rFonts w:ascii="Times New Roman" w:eastAsia="Times New Roman" w:hAnsi="Times New Roman" w:cs="Times New Roman"/>
          <w:sz w:val="24"/>
          <w:szCs w:val="24"/>
          <w:lang w:eastAsia="ru-RU"/>
        </w:rPr>
        <w:t>-</w:t>
      </w:r>
      <w:r w:rsidR="00F35213" w:rsidRPr="00D67531">
        <w:rPr>
          <w:rFonts w:ascii="Times New Roman" w:eastAsia="Times New Roman" w:hAnsi="Times New Roman" w:cs="Times New Roman"/>
          <w:sz w:val="24"/>
          <w:szCs w:val="24"/>
          <w:lang w:eastAsia="ru-RU"/>
        </w:rPr>
        <w:t>выставляется ученику в том случае, когда текст учеником не понят, с трудом может найти незнакомые слова в словаре.</w:t>
      </w:r>
    </w:p>
    <w:p w:rsidR="003D2AD3" w:rsidRPr="00D67531" w:rsidRDefault="003D2AD3" w:rsidP="003D2AD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35213" w:rsidRPr="00D67531" w:rsidRDefault="00F35213" w:rsidP="00F35213">
      <w:pPr>
        <w:tabs>
          <w:tab w:val="left" w:pos="756"/>
        </w:tabs>
        <w:spacing w:after="0" w:line="240" w:lineRule="auto"/>
        <w:ind w:right="40"/>
        <w:jc w:val="center"/>
        <w:rPr>
          <w:rFonts w:ascii="Times New Roman" w:eastAsia="Georgia" w:hAnsi="Times New Roman" w:cs="Times New Roman"/>
          <w:sz w:val="24"/>
          <w:szCs w:val="24"/>
        </w:rPr>
      </w:pPr>
      <w:r w:rsidRPr="00D67531">
        <w:rPr>
          <w:rFonts w:ascii="Times New Roman" w:eastAsia="Georgia" w:hAnsi="Times New Roman" w:cs="Times New Roman"/>
          <w:b/>
          <w:bCs/>
          <w:sz w:val="24"/>
          <w:szCs w:val="24"/>
        </w:rPr>
        <w:t>Учебно-методическое  и</w:t>
      </w:r>
      <w:r w:rsidRPr="00D67531">
        <w:rPr>
          <w:rFonts w:ascii="Times New Roman" w:eastAsia="Georgia" w:hAnsi="Times New Roman" w:cs="Times New Roman"/>
          <w:b/>
          <w:bCs/>
          <w:iCs/>
          <w:sz w:val="24"/>
          <w:szCs w:val="24"/>
        </w:rPr>
        <w:t xml:space="preserve"> материально-техническое обеспечение образовательного процесса</w:t>
      </w:r>
    </w:p>
    <w:p w:rsidR="00F35213" w:rsidRPr="00D67531" w:rsidRDefault="00F35213" w:rsidP="00F35213">
      <w:pPr>
        <w:tabs>
          <w:tab w:val="left" w:pos="756"/>
        </w:tabs>
        <w:spacing w:after="0" w:line="240" w:lineRule="auto"/>
        <w:ind w:right="40" w:firstLine="426"/>
        <w:jc w:val="both"/>
        <w:rPr>
          <w:rFonts w:ascii="Times New Roman" w:eastAsia="Georgia" w:hAnsi="Times New Roman" w:cs="Times New Roman"/>
          <w:sz w:val="24"/>
          <w:szCs w:val="24"/>
        </w:rPr>
      </w:pPr>
    </w:p>
    <w:p w:rsidR="00F35213" w:rsidRPr="00D67531" w:rsidRDefault="00F35213" w:rsidP="008316F2">
      <w:pPr>
        <w:numPr>
          <w:ilvl w:val="0"/>
          <w:numId w:val="1"/>
        </w:numPr>
        <w:tabs>
          <w:tab w:val="clear" w:pos="72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Учебник  Английский язык 7 класс </w:t>
      </w:r>
      <w:proofErr w:type="spellStart"/>
      <w:r w:rsidRPr="00D67531">
        <w:rPr>
          <w:rFonts w:ascii="Times New Roman" w:eastAsia="Times New Roman" w:hAnsi="Times New Roman" w:cs="Times New Roman"/>
          <w:sz w:val="24"/>
          <w:szCs w:val="24"/>
          <w:lang w:eastAsia="ru-RU"/>
        </w:rPr>
        <w:t>М.З.Биболетова</w:t>
      </w:r>
      <w:proofErr w:type="spellEnd"/>
      <w:r w:rsidRPr="00D67531">
        <w:rPr>
          <w:rFonts w:ascii="Times New Roman" w:eastAsia="Times New Roman" w:hAnsi="Times New Roman" w:cs="Times New Roman"/>
          <w:sz w:val="24"/>
          <w:szCs w:val="24"/>
          <w:lang w:eastAsia="ru-RU"/>
        </w:rPr>
        <w:t xml:space="preserve">, </w:t>
      </w:r>
      <w:proofErr w:type="spellStart"/>
      <w:r w:rsidRPr="00D67531">
        <w:rPr>
          <w:rFonts w:ascii="Times New Roman" w:eastAsia="Times New Roman" w:hAnsi="Times New Roman" w:cs="Times New Roman"/>
          <w:sz w:val="24"/>
          <w:szCs w:val="24"/>
          <w:lang w:eastAsia="ru-RU"/>
        </w:rPr>
        <w:t>Е.Е.Бабушис</w:t>
      </w:r>
      <w:proofErr w:type="spellEnd"/>
      <w:r w:rsidRPr="00D67531">
        <w:rPr>
          <w:rFonts w:ascii="Times New Roman" w:eastAsia="Times New Roman" w:hAnsi="Times New Roman" w:cs="Times New Roman"/>
          <w:sz w:val="24"/>
          <w:szCs w:val="24"/>
          <w:lang w:eastAsia="ru-RU"/>
        </w:rPr>
        <w:t xml:space="preserve">, </w:t>
      </w:r>
      <w:proofErr w:type="spellStart"/>
      <w:r w:rsidRPr="00D67531">
        <w:rPr>
          <w:rFonts w:ascii="Times New Roman" w:eastAsia="Times New Roman" w:hAnsi="Times New Roman" w:cs="Times New Roman"/>
          <w:sz w:val="24"/>
          <w:szCs w:val="24"/>
          <w:lang w:eastAsia="ru-RU"/>
        </w:rPr>
        <w:t>Н.Д.Снежко</w:t>
      </w:r>
      <w:proofErr w:type="spellEnd"/>
      <w:r w:rsidRPr="00D67531">
        <w:rPr>
          <w:rFonts w:ascii="Times New Roman" w:eastAsia="Times New Roman" w:hAnsi="Times New Roman" w:cs="Times New Roman"/>
          <w:sz w:val="24"/>
          <w:szCs w:val="24"/>
          <w:lang w:eastAsia="ru-RU"/>
        </w:rPr>
        <w:t xml:space="preserve"> «Английский с удовольствием» (</w:t>
      </w:r>
      <w:proofErr w:type="spellStart"/>
      <w:r w:rsidRPr="00D67531">
        <w:rPr>
          <w:rFonts w:ascii="Times New Roman" w:eastAsia="Times New Roman" w:hAnsi="Times New Roman" w:cs="Times New Roman"/>
          <w:sz w:val="24"/>
          <w:szCs w:val="24"/>
          <w:lang w:val="en-US" w:eastAsia="ru-RU"/>
        </w:rPr>
        <w:t>EnjoyEnglish</w:t>
      </w:r>
      <w:proofErr w:type="spellEnd"/>
      <w:r w:rsidRPr="00D67531">
        <w:rPr>
          <w:rFonts w:ascii="Times New Roman" w:eastAsia="Times New Roman" w:hAnsi="Times New Roman" w:cs="Times New Roman"/>
          <w:sz w:val="24"/>
          <w:szCs w:val="24"/>
          <w:lang w:eastAsia="ru-RU"/>
        </w:rPr>
        <w:t>).- Обнинск: Титул</w:t>
      </w:r>
      <w:proofErr w:type="gramStart"/>
      <w:r w:rsidRPr="00D67531">
        <w:rPr>
          <w:rFonts w:ascii="Times New Roman" w:eastAsia="Times New Roman" w:hAnsi="Times New Roman" w:cs="Times New Roman"/>
          <w:sz w:val="24"/>
          <w:szCs w:val="24"/>
          <w:lang w:eastAsia="ru-RU"/>
        </w:rPr>
        <w:t xml:space="preserve">., </w:t>
      </w:r>
      <w:proofErr w:type="gramEnd"/>
    </w:p>
    <w:p w:rsidR="00F35213" w:rsidRPr="00D67531" w:rsidRDefault="00F35213" w:rsidP="008316F2">
      <w:pPr>
        <w:numPr>
          <w:ilvl w:val="0"/>
          <w:numId w:val="1"/>
        </w:numPr>
        <w:tabs>
          <w:tab w:val="clear" w:pos="72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lang w:eastAsia="ru-RU"/>
        </w:rPr>
        <w:t xml:space="preserve">Рабочая тетрадь  «Английский с удовольствием» 7 класс </w:t>
      </w:r>
      <w:proofErr w:type="spellStart"/>
      <w:r w:rsidRPr="00D67531">
        <w:rPr>
          <w:rFonts w:ascii="Times New Roman" w:eastAsia="Times New Roman" w:hAnsi="Times New Roman" w:cs="Times New Roman"/>
          <w:sz w:val="24"/>
          <w:szCs w:val="24"/>
          <w:lang w:eastAsia="ru-RU"/>
        </w:rPr>
        <w:t>М.З.Биболетова</w:t>
      </w:r>
      <w:proofErr w:type="spellEnd"/>
      <w:r w:rsidRPr="00D67531">
        <w:rPr>
          <w:rFonts w:ascii="Times New Roman" w:eastAsia="Times New Roman" w:hAnsi="Times New Roman" w:cs="Times New Roman"/>
          <w:sz w:val="24"/>
          <w:szCs w:val="24"/>
          <w:lang w:eastAsia="ru-RU"/>
        </w:rPr>
        <w:t xml:space="preserve">, </w:t>
      </w:r>
      <w:proofErr w:type="spellStart"/>
      <w:r w:rsidRPr="00D67531">
        <w:rPr>
          <w:rFonts w:ascii="Times New Roman" w:eastAsia="Times New Roman" w:hAnsi="Times New Roman" w:cs="Times New Roman"/>
          <w:sz w:val="24"/>
          <w:szCs w:val="24"/>
          <w:lang w:eastAsia="ru-RU"/>
        </w:rPr>
        <w:t>Е.Е.Бабушис</w:t>
      </w:r>
      <w:proofErr w:type="spellEnd"/>
      <w:r w:rsidRPr="00D67531">
        <w:rPr>
          <w:rFonts w:ascii="Times New Roman" w:eastAsia="Times New Roman" w:hAnsi="Times New Roman" w:cs="Times New Roman"/>
          <w:sz w:val="24"/>
          <w:szCs w:val="24"/>
          <w:lang w:eastAsia="ru-RU"/>
        </w:rPr>
        <w:t xml:space="preserve">, </w:t>
      </w:r>
      <w:proofErr w:type="spellStart"/>
      <w:r w:rsidRPr="00D67531">
        <w:rPr>
          <w:rFonts w:ascii="Times New Roman" w:eastAsia="Times New Roman" w:hAnsi="Times New Roman" w:cs="Times New Roman"/>
          <w:sz w:val="24"/>
          <w:szCs w:val="24"/>
          <w:lang w:eastAsia="ru-RU"/>
        </w:rPr>
        <w:t>Н.Д.Снежко</w:t>
      </w:r>
      <w:proofErr w:type="spellEnd"/>
      <w:r w:rsidRPr="00D67531">
        <w:rPr>
          <w:rFonts w:ascii="Times New Roman" w:eastAsia="Times New Roman" w:hAnsi="Times New Roman" w:cs="Times New Roman"/>
          <w:sz w:val="24"/>
          <w:szCs w:val="24"/>
          <w:lang w:eastAsia="ru-RU"/>
        </w:rPr>
        <w:t>. – Обнинск: Титул</w:t>
      </w:r>
      <w:proofErr w:type="gramStart"/>
      <w:r w:rsidRPr="00D67531">
        <w:rPr>
          <w:rFonts w:ascii="Times New Roman" w:eastAsia="Times New Roman" w:hAnsi="Times New Roman" w:cs="Times New Roman"/>
          <w:sz w:val="24"/>
          <w:szCs w:val="24"/>
          <w:lang w:eastAsia="ru-RU"/>
        </w:rPr>
        <w:t xml:space="preserve">., </w:t>
      </w:r>
      <w:proofErr w:type="gramEnd"/>
    </w:p>
    <w:p w:rsidR="00F35213" w:rsidRPr="00D67531" w:rsidRDefault="00F35213" w:rsidP="008316F2">
      <w:pPr>
        <w:numPr>
          <w:ilvl w:val="0"/>
          <w:numId w:val="1"/>
        </w:numPr>
        <w:tabs>
          <w:tab w:val="clear" w:pos="72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imes New Roman" w:hAnsi="Times New Roman" w:cs="Times New Roman"/>
          <w:sz w:val="24"/>
          <w:szCs w:val="24"/>
        </w:rPr>
        <w:t>Книга для учителя с поурочным планированием и ключами к учебнику  Английский с удовольствием (</w:t>
      </w:r>
      <w:proofErr w:type="spellStart"/>
      <w:r w:rsidRPr="00D67531">
        <w:rPr>
          <w:rFonts w:ascii="Times New Roman" w:eastAsia="Times New Roman" w:hAnsi="Times New Roman" w:cs="Times New Roman"/>
          <w:sz w:val="24"/>
          <w:szCs w:val="24"/>
          <w:lang w:val="en-US"/>
        </w:rPr>
        <w:t>EnjoyEnglish</w:t>
      </w:r>
      <w:proofErr w:type="spellEnd"/>
      <w:r w:rsidRPr="00D67531">
        <w:rPr>
          <w:rFonts w:ascii="Times New Roman" w:eastAsia="Times New Roman" w:hAnsi="Times New Roman" w:cs="Times New Roman"/>
          <w:sz w:val="24"/>
          <w:szCs w:val="24"/>
        </w:rPr>
        <w:t xml:space="preserve">) 7 класс </w:t>
      </w:r>
      <w:proofErr w:type="spellStart"/>
      <w:r w:rsidRPr="00D67531">
        <w:rPr>
          <w:rFonts w:ascii="Times New Roman" w:eastAsia="Times New Roman" w:hAnsi="Times New Roman" w:cs="Times New Roman"/>
          <w:sz w:val="24"/>
          <w:szCs w:val="24"/>
        </w:rPr>
        <w:t>М.З.Биболетова</w:t>
      </w:r>
      <w:proofErr w:type="spellEnd"/>
      <w:r w:rsidRPr="00D67531">
        <w:rPr>
          <w:rFonts w:ascii="Times New Roman" w:eastAsia="Times New Roman" w:hAnsi="Times New Roman" w:cs="Times New Roman"/>
          <w:sz w:val="24"/>
          <w:szCs w:val="24"/>
        </w:rPr>
        <w:t xml:space="preserve">, </w:t>
      </w:r>
      <w:proofErr w:type="spellStart"/>
      <w:r w:rsidRPr="00D67531">
        <w:rPr>
          <w:rFonts w:ascii="Times New Roman" w:eastAsia="Times New Roman" w:hAnsi="Times New Roman" w:cs="Times New Roman"/>
          <w:sz w:val="24"/>
          <w:szCs w:val="24"/>
        </w:rPr>
        <w:t>Е.Е.Бабушис</w:t>
      </w:r>
      <w:proofErr w:type="spellEnd"/>
      <w:r w:rsidRPr="00D67531">
        <w:rPr>
          <w:rFonts w:ascii="Times New Roman" w:eastAsia="Times New Roman" w:hAnsi="Times New Roman" w:cs="Times New Roman"/>
          <w:sz w:val="24"/>
          <w:szCs w:val="24"/>
        </w:rPr>
        <w:t xml:space="preserve">, </w:t>
      </w:r>
      <w:proofErr w:type="spellStart"/>
      <w:r w:rsidRPr="00D67531">
        <w:rPr>
          <w:rFonts w:ascii="Times New Roman" w:eastAsia="Times New Roman" w:hAnsi="Times New Roman" w:cs="Times New Roman"/>
          <w:sz w:val="24"/>
          <w:szCs w:val="24"/>
        </w:rPr>
        <w:t>Н.Д.Снежко</w:t>
      </w:r>
      <w:proofErr w:type="spellEnd"/>
      <w:r w:rsidRPr="00D67531">
        <w:rPr>
          <w:rFonts w:ascii="Times New Roman" w:eastAsia="Times New Roman" w:hAnsi="Times New Roman" w:cs="Times New Roman"/>
          <w:sz w:val="24"/>
          <w:szCs w:val="24"/>
        </w:rPr>
        <w:t xml:space="preserve"> – Обнинск:  Титул</w:t>
      </w:r>
      <w:proofErr w:type="gramStart"/>
      <w:r w:rsidRPr="00D67531">
        <w:rPr>
          <w:rFonts w:ascii="Times New Roman" w:eastAsia="Times New Roman" w:hAnsi="Times New Roman" w:cs="Times New Roman"/>
          <w:sz w:val="24"/>
          <w:szCs w:val="24"/>
        </w:rPr>
        <w:t xml:space="preserve">., </w:t>
      </w:r>
      <w:proofErr w:type="gramEnd"/>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proofErr w:type="spellStart"/>
      <w:r w:rsidRPr="00D67531">
        <w:rPr>
          <w:rFonts w:ascii="Times New Roman" w:eastAsia="Times New Roman" w:hAnsi="Times New Roman" w:cs="Times New Roman"/>
          <w:sz w:val="24"/>
          <w:szCs w:val="24"/>
          <w:lang w:eastAsia="ru-RU"/>
        </w:rPr>
        <w:t>Аудиоприложение</w:t>
      </w:r>
      <w:proofErr w:type="spellEnd"/>
      <w:r w:rsidRPr="00D67531">
        <w:rPr>
          <w:rFonts w:ascii="Times New Roman" w:eastAsia="Times New Roman" w:hAnsi="Times New Roman" w:cs="Times New Roman"/>
          <w:sz w:val="24"/>
          <w:szCs w:val="24"/>
          <w:lang w:eastAsia="ru-RU"/>
        </w:rPr>
        <w:t xml:space="preserve"> – </w:t>
      </w:r>
      <w:r w:rsidRPr="00D67531">
        <w:rPr>
          <w:rFonts w:ascii="Times New Roman" w:eastAsia="Times New Roman" w:hAnsi="Times New Roman" w:cs="Times New Roman"/>
          <w:sz w:val="24"/>
          <w:szCs w:val="24"/>
          <w:lang w:val="en-US" w:eastAsia="ru-RU"/>
        </w:rPr>
        <w:t>CD</w:t>
      </w:r>
      <w:r w:rsidRPr="00D67531">
        <w:rPr>
          <w:rFonts w:ascii="Times New Roman" w:eastAsia="Times New Roman" w:hAnsi="Times New Roman" w:cs="Times New Roman"/>
          <w:sz w:val="24"/>
          <w:szCs w:val="24"/>
          <w:lang w:eastAsia="ru-RU"/>
        </w:rPr>
        <w:t xml:space="preserve"> </w:t>
      </w:r>
      <w:r w:rsidRPr="00D67531">
        <w:rPr>
          <w:rFonts w:ascii="Times New Roman" w:eastAsia="Times New Roman" w:hAnsi="Times New Roman" w:cs="Times New Roman"/>
          <w:sz w:val="24"/>
          <w:szCs w:val="24"/>
          <w:lang w:val="en-US" w:eastAsia="ru-RU"/>
        </w:rPr>
        <w:t>MP</w:t>
      </w:r>
      <w:r w:rsidRPr="00D67531">
        <w:rPr>
          <w:rFonts w:ascii="Times New Roman" w:eastAsia="Times New Roman" w:hAnsi="Times New Roman" w:cs="Times New Roman"/>
          <w:sz w:val="24"/>
          <w:szCs w:val="24"/>
          <w:lang w:eastAsia="ru-RU"/>
        </w:rPr>
        <w:t>3</w:t>
      </w:r>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heme="minorEastAsia" w:hAnsi="Times New Roman" w:cs="Times New Roman"/>
          <w:sz w:val="24"/>
          <w:szCs w:val="24"/>
          <w:lang w:eastAsia="ru-RU"/>
        </w:rPr>
        <w:t>Наглядные пособия.</w:t>
      </w:r>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heme="minorEastAsia" w:hAnsi="Times New Roman" w:cs="Times New Roman"/>
          <w:sz w:val="24"/>
          <w:szCs w:val="24"/>
          <w:lang w:eastAsia="ru-RU"/>
        </w:rPr>
        <w:t>Дидактический материал.</w:t>
      </w:r>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heme="minorEastAsia" w:hAnsi="Times New Roman" w:cs="Times New Roman"/>
          <w:sz w:val="24"/>
          <w:szCs w:val="24"/>
          <w:lang w:eastAsia="ru-RU"/>
        </w:rPr>
        <w:t>Презентации.</w:t>
      </w:r>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heme="minorEastAsia" w:hAnsi="Times New Roman" w:cs="Times New Roman"/>
          <w:sz w:val="24"/>
          <w:szCs w:val="24"/>
          <w:lang w:eastAsia="ru-RU"/>
        </w:rPr>
        <w:t>Компьютер.</w:t>
      </w:r>
    </w:p>
    <w:p w:rsidR="00F35213" w:rsidRPr="00D67531" w:rsidRDefault="00F35213" w:rsidP="008316F2">
      <w:pPr>
        <w:numPr>
          <w:ilvl w:val="0"/>
          <w:numId w:val="1"/>
        </w:numPr>
        <w:tabs>
          <w:tab w:val="clear" w:pos="720"/>
          <w:tab w:val="left" w:pos="0"/>
          <w:tab w:val="num" w:pos="502"/>
        </w:tabs>
        <w:spacing w:after="0" w:line="240" w:lineRule="auto"/>
        <w:ind w:left="426"/>
        <w:jc w:val="both"/>
        <w:rPr>
          <w:rFonts w:ascii="Times New Roman" w:eastAsia="Times New Roman" w:hAnsi="Times New Roman" w:cs="Times New Roman"/>
          <w:sz w:val="24"/>
          <w:szCs w:val="24"/>
          <w:lang w:eastAsia="ru-RU"/>
        </w:rPr>
      </w:pPr>
      <w:r w:rsidRPr="00D67531">
        <w:rPr>
          <w:rFonts w:ascii="Times New Roman" w:eastAsiaTheme="minorEastAsia" w:hAnsi="Times New Roman" w:cs="Times New Roman"/>
          <w:sz w:val="24"/>
          <w:szCs w:val="24"/>
          <w:lang w:eastAsia="ru-RU"/>
        </w:rPr>
        <w:t>Проектор.</w:t>
      </w:r>
    </w:p>
    <w:p w:rsidR="00F35213" w:rsidRPr="00D67531" w:rsidRDefault="00F35213" w:rsidP="00F35213">
      <w:pPr>
        <w:spacing w:after="0" w:line="240" w:lineRule="auto"/>
        <w:jc w:val="both"/>
        <w:rPr>
          <w:rFonts w:ascii="Times New Roman" w:eastAsia="Times New Roman" w:hAnsi="Times New Roman" w:cs="Times New Roman"/>
          <w:sz w:val="24"/>
          <w:szCs w:val="24"/>
          <w:lang w:eastAsia="ru-RU"/>
        </w:rPr>
      </w:pPr>
    </w:p>
    <w:tbl>
      <w:tblPr>
        <w:tblStyle w:val="23"/>
        <w:tblW w:w="0" w:type="auto"/>
        <w:tblLook w:val="04A0" w:firstRow="1" w:lastRow="0" w:firstColumn="1" w:lastColumn="0" w:noHBand="0" w:noVBand="1"/>
      </w:tblPr>
      <w:tblGrid>
        <w:gridCol w:w="1101"/>
        <w:gridCol w:w="9072"/>
      </w:tblGrid>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 xml:space="preserve">№ </w:t>
            </w:r>
            <w:proofErr w:type="gramStart"/>
            <w:r w:rsidRPr="00D67531">
              <w:rPr>
                <w:rFonts w:ascii="Times New Roman" w:eastAsia="Calibri" w:hAnsi="Times New Roman" w:cs="Times New Roman"/>
                <w:sz w:val="24"/>
                <w:szCs w:val="24"/>
              </w:rPr>
              <w:t>п</w:t>
            </w:r>
            <w:proofErr w:type="gramEnd"/>
            <w:r w:rsidRPr="00D67531">
              <w:rPr>
                <w:rFonts w:ascii="Times New Roman" w:eastAsia="Calibri" w:hAnsi="Times New Roman" w:cs="Times New Roman"/>
                <w:sz w:val="24"/>
                <w:szCs w:val="24"/>
              </w:rPr>
              <w:t>/п</w:t>
            </w: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наименование объектов и средств материально-технического обеспечения</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Иллюстрации (плакаты)</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1</w:t>
            </w: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2</w:t>
            </w: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p w:rsidR="00F35213" w:rsidRPr="00D67531" w:rsidRDefault="00F35213" w:rsidP="00F316B5">
            <w:pPr>
              <w:jc w:val="both"/>
              <w:rPr>
                <w:rFonts w:ascii="Times New Roman" w:eastAsia="Calibri" w:hAnsi="Times New Roman" w:cs="Times New Roman"/>
                <w:sz w:val="24"/>
                <w:szCs w:val="24"/>
              </w:rPr>
            </w:pPr>
          </w:p>
        </w:tc>
        <w:tc>
          <w:tcPr>
            <w:tcW w:w="9072" w:type="dxa"/>
          </w:tcPr>
          <w:p w:rsidR="00F35213" w:rsidRPr="00D67531" w:rsidRDefault="00F35213" w:rsidP="00F316B5">
            <w:pPr>
              <w:jc w:val="both"/>
              <w:rPr>
                <w:rFonts w:ascii="Times New Roman" w:eastAsia="Calibri" w:hAnsi="Times New Roman" w:cs="Times New Roman"/>
                <w:sz w:val="24"/>
                <w:szCs w:val="24"/>
                <w:u w:val="single"/>
              </w:rPr>
            </w:pPr>
            <w:r w:rsidRPr="00D67531">
              <w:rPr>
                <w:rFonts w:ascii="Times New Roman" w:eastAsia="Calibri" w:hAnsi="Times New Roman" w:cs="Times New Roman"/>
                <w:sz w:val="24"/>
                <w:szCs w:val="24"/>
                <w:u w:val="single"/>
              </w:rPr>
              <w:lastRenderedPageBreak/>
              <w:t xml:space="preserve"> </w:t>
            </w:r>
            <w:r w:rsidRPr="00D67531">
              <w:rPr>
                <w:rFonts w:ascii="Times New Roman" w:eastAsia="Calibri" w:hAnsi="Times New Roman" w:cs="Times New Roman"/>
                <w:spacing w:val="-1"/>
                <w:sz w:val="24"/>
                <w:szCs w:val="24"/>
                <w:u w:val="single"/>
              </w:rPr>
              <w:t>Лексические таблицы</w:t>
            </w:r>
            <w:r w:rsidRPr="00D67531">
              <w:rPr>
                <w:rFonts w:ascii="Times New Roman" w:eastAsia="Calibri" w:hAnsi="Times New Roman" w:cs="Times New Roman"/>
                <w:spacing w:val="-1"/>
                <w:sz w:val="24"/>
                <w:szCs w:val="24"/>
              </w:rPr>
              <w:t>.</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Города и страны. </w:t>
            </w:r>
          </w:p>
          <w:p w:rsidR="00F35213" w:rsidRPr="00D67531" w:rsidRDefault="00F35213" w:rsidP="00F316B5">
            <w:pPr>
              <w:jc w:val="both"/>
              <w:rPr>
                <w:rFonts w:ascii="Times New Roman" w:eastAsia="Calibri" w:hAnsi="Times New Roman" w:cs="Times New Roman"/>
                <w:spacing w:val="-1"/>
                <w:sz w:val="24"/>
                <w:szCs w:val="24"/>
              </w:rPr>
            </w:pPr>
            <w:proofErr w:type="gramStart"/>
            <w:r w:rsidRPr="00D67531">
              <w:rPr>
                <w:rFonts w:ascii="Times New Roman" w:eastAsia="Calibri" w:hAnsi="Times New Roman" w:cs="Times New Roman"/>
                <w:spacing w:val="-1"/>
                <w:sz w:val="24"/>
                <w:szCs w:val="24"/>
              </w:rPr>
              <w:t>Англо-говорящие</w:t>
            </w:r>
            <w:proofErr w:type="gramEnd"/>
            <w:r w:rsidRPr="00D67531">
              <w:rPr>
                <w:rFonts w:ascii="Times New Roman" w:eastAsia="Calibri" w:hAnsi="Times New Roman" w:cs="Times New Roman"/>
                <w:spacing w:val="-1"/>
                <w:sz w:val="24"/>
                <w:szCs w:val="24"/>
              </w:rPr>
              <w:t xml:space="preserve"> страны.  Великобритания.</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Карта Лондона, Великобритании, США.</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Знаменитые люди Великобритании.</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Страны и национальности.</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Транспорт.</w:t>
            </w:r>
          </w:p>
          <w:p w:rsidR="00F35213" w:rsidRPr="00D67531" w:rsidRDefault="00F35213" w:rsidP="00F316B5">
            <w:pPr>
              <w:jc w:val="both"/>
              <w:rPr>
                <w:rFonts w:ascii="Times New Roman" w:eastAsia="Calibri" w:hAnsi="Times New Roman" w:cs="Times New Roman"/>
                <w:sz w:val="24"/>
                <w:szCs w:val="24"/>
                <w:u w:val="single"/>
              </w:rPr>
            </w:pPr>
            <w:r w:rsidRPr="00D67531">
              <w:rPr>
                <w:rFonts w:ascii="Times New Roman" w:eastAsia="Calibri" w:hAnsi="Times New Roman" w:cs="Times New Roman"/>
                <w:spacing w:val="-1"/>
                <w:sz w:val="24"/>
                <w:szCs w:val="24"/>
                <w:u w:val="single"/>
              </w:rPr>
              <w:t>Грамматические таблицы.</w:t>
            </w:r>
            <w:r w:rsidRPr="00D67531">
              <w:rPr>
                <w:rFonts w:ascii="Times New Roman" w:eastAsia="Calibri" w:hAnsi="Times New Roman" w:cs="Times New Roman"/>
                <w:spacing w:val="-1"/>
                <w:sz w:val="24"/>
                <w:szCs w:val="24"/>
              </w:rPr>
              <w:t xml:space="preserve"> Основной грамматический материал, охватывающий школьный курс английского языка.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Имя существительное.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Артикль.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Имя прилагательное.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lastRenderedPageBreak/>
              <w:t xml:space="preserve">Числительное.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Наречие.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Местоимение.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Глагол.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Предлоги.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Союз.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Простое предложение.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 xml:space="preserve">Сложное предложение. </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Прямая и косвенная речь.</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Calibri" w:hAnsi="Times New Roman" w:cs="Times New Roman"/>
                <w:spacing w:val="-1"/>
                <w:sz w:val="24"/>
                <w:szCs w:val="24"/>
              </w:rPr>
              <w:t>Видовременные формы глагола.</w:t>
            </w:r>
          </w:p>
          <w:p w:rsidR="00F35213" w:rsidRPr="00D67531" w:rsidRDefault="00F35213" w:rsidP="00F316B5">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Множественное число существительных.</w:t>
            </w:r>
          </w:p>
          <w:p w:rsidR="00F35213" w:rsidRPr="00D67531" w:rsidRDefault="00F35213" w:rsidP="00F316B5">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Возвратные местоимения.</w:t>
            </w:r>
          </w:p>
          <w:p w:rsidR="00F35213" w:rsidRPr="00D67531" w:rsidRDefault="00F35213" w:rsidP="00F316B5">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Сложное дополнение.</w:t>
            </w:r>
          </w:p>
          <w:p w:rsidR="00F35213" w:rsidRPr="00D67531" w:rsidRDefault="00F35213" w:rsidP="00F316B5">
            <w:pPr>
              <w:jc w:val="both"/>
              <w:rPr>
                <w:rFonts w:ascii="Times New Roman" w:eastAsia="Times New Roman" w:hAnsi="Times New Roman" w:cs="Times New Roman"/>
                <w:sz w:val="24"/>
                <w:szCs w:val="24"/>
              </w:rPr>
            </w:pPr>
            <w:r w:rsidRPr="00D67531">
              <w:rPr>
                <w:rFonts w:ascii="Times New Roman" w:eastAsia="Times New Roman" w:hAnsi="Times New Roman" w:cs="Times New Roman"/>
                <w:sz w:val="24"/>
                <w:szCs w:val="24"/>
              </w:rPr>
              <w:t>Модальные глаголы.</w:t>
            </w:r>
          </w:p>
          <w:p w:rsidR="00F35213" w:rsidRPr="00D67531" w:rsidRDefault="00F35213" w:rsidP="00F316B5">
            <w:pPr>
              <w:jc w:val="both"/>
              <w:rPr>
                <w:rFonts w:ascii="Times New Roman" w:eastAsia="Calibri" w:hAnsi="Times New Roman" w:cs="Times New Roman"/>
                <w:spacing w:val="-1"/>
                <w:sz w:val="24"/>
                <w:szCs w:val="24"/>
              </w:rPr>
            </w:pPr>
            <w:r w:rsidRPr="00D67531">
              <w:rPr>
                <w:rFonts w:ascii="Times New Roman" w:eastAsia="Times New Roman" w:hAnsi="Times New Roman" w:cs="Times New Roman"/>
                <w:sz w:val="24"/>
                <w:szCs w:val="24"/>
              </w:rPr>
              <w:t>Неправильные глаголы.</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Средства ИКТ</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3</w:t>
            </w:r>
          </w:p>
        </w:tc>
        <w:tc>
          <w:tcPr>
            <w:tcW w:w="9072" w:type="dxa"/>
          </w:tcPr>
          <w:p w:rsidR="00F35213" w:rsidRPr="00D67531" w:rsidRDefault="00F35213" w:rsidP="00F316B5">
            <w:pPr>
              <w:jc w:val="both"/>
              <w:rPr>
                <w:rFonts w:ascii="Times New Roman" w:eastAsia="Calibri" w:hAnsi="Times New Roman" w:cs="Times New Roman"/>
                <w:i/>
                <w:iCs/>
                <w:sz w:val="24"/>
                <w:szCs w:val="24"/>
              </w:rPr>
            </w:pPr>
            <w:proofErr w:type="gramStart"/>
            <w:r w:rsidRPr="00D67531">
              <w:rPr>
                <w:rFonts w:ascii="Times New Roman" w:eastAsia="Calibri" w:hAnsi="Times New Roman" w:cs="Times New Roman"/>
                <w:i/>
                <w:iCs/>
                <w:sz w:val="24"/>
                <w:szCs w:val="24"/>
              </w:rPr>
              <w:t>Средства ИКТ (цифровые образовательные ресурсы (</w:t>
            </w:r>
            <w:proofErr w:type="spellStart"/>
            <w:r w:rsidRPr="00D67531">
              <w:rPr>
                <w:rFonts w:ascii="Times New Roman" w:eastAsia="Calibri" w:hAnsi="Times New Roman" w:cs="Times New Roman"/>
                <w:i/>
                <w:iCs/>
                <w:sz w:val="24"/>
                <w:szCs w:val="24"/>
              </w:rPr>
              <w:t>цор</w:t>
            </w:r>
            <w:proofErr w:type="spellEnd"/>
            <w:r w:rsidRPr="00D67531">
              <w:rPr>
                <w:rFonts w:ascii="Times New Roman" w:eastAsia="Calibri" w:hAnsi="Times New Roman" w:cs="Times New Roman"/>
                <w:i/>
                <w:iCs/>
                <w:sz w:val="24"/>
                <w:szCs w:val="24"/>
              </w:rPr>
              <w:t>)</w:t>
            </w:r>
            <w:proofErr w:type="gramEnd"/>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4</w:t>
            </w: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Аудиозаписи к УМК</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p>
        </w:tc>
        <w:tc>
          <w:tcPr>
            <w:tcW w:w="9072" w:type="dxa"/>
          </w:tcPr>
          <w:p w:rsidR="00F35213" w:rsidRPr="00D67531" w:rsidRDefault="00F35213" w:rsidP="00F316B5">
            <w:pPr>
              <w:jc w:val="both"/>
              <w:rPr>
                <w:rFonts w:ascii="Times New Roman" w:eastAsia="Calibri" w:hAnsi="Times New Roman" w:cs="Times New Roman"/>
                <w:i/>
                <w:iCs/>
                <w:sz w:val="24"/>
                <w:szCs w:val="24"/>
              </w:rPr>
            </w:pPr>
            <w:r w:rsidRPr="00D67531">
              <w:rPr>
                <w:rFonts w:ascii="Times New Roman" w:eastAsia="Calibri" w:hAnsi="Times New Roman" w:cs="Times New Roman"/>
                <w:i/>
                <w:iCs/>
                <w:sz w:val="24"/>
                <w:szCs w:val="24"/>
              </w:rPr>
              <w:t>Информационные источники</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5</w:t>
            </w:r>
          </w:p>
        </w:tc>
        <w:tc>
          <w:tcPr>
            <w:tcW w:w="9072" w:type="dxa"/>
          </w:tcPr>
          <w:p w:rsidR="00F35213" w:rsidRPr="00D67531" w:rsidRDefault="00F35213" w:rsidP="00F316B5">
            <w:pPr>
              <w:tabs>
                <w:tab w:val="left" w:pos="7020"/>
              </w:tabs>
              <w:ind w:left="360"/>
              <w:jc w:val="both"/>
              <w:rPr>
                <w:rFonts w:ascii="Times New Roman" w:eastAsia="Calibri" w:hAnsi="Times New Roman" w:cs="Times New Roman"/>
                <w:sz w:val="24"/>
                <w:szCs w:val="24"/>
              </w:rPr>
            </w:pPr>
            <w:r w:rsidRPr="00D67531">
              <w:rPr>
                <w:rFonts w:ascii="Times New Roman" w:hAnsi="Times New Roman" w:cs="Times New Roman"/>
                <w:sz w:val="24"/>
                <w:szCs w:val="24"/>
              </w:rPr>
              <w:t xml:space="preserve"> </w:t>
            </w:r>
            <w:hyperlink r:id="rId9" w:history="1">
              <w:r w:rsidRPr="00D67531">
                <w:rPr>
                  <w:rFonts w:ascii="Times New Roman" w:eastAsia="Calibri" w:hAnsi="Times New Roman" w:cs="Times New Roman"/>
                  <w:color w:val="0000FF"/>
                  <w:sz w:val="24"/>
                  <w:szCs w:val="24"/>
                  <w:u w:val="single"/>
                  <w:lang w:val="en-US"/>
                </w:rPr>
                <w:t>www</w:t>
              </w:r>
              <w:r w:rsidRPr="00D67531">
                <w:rPr>
                  <w:rFonts w:ascii="Times New Roman" w:eastAsia="Calibri" w:hAnsi="Times New Roman" w:cs="Times New Roman"/>
                  <w:color w:val="0000FF"/>
                  <w:sz w:val="24"/>
                  <w:szCs w:val="24"/>
                  <w:u w:val="single"/>
                </w:rPr>
                <w:t>.</w:t>
              </w:r>
              <w:proofErr w:type="spellStart"/>
              <w:r w:rsidRPr="00D67531">
                <w:rPr>
                  <w:rFonts w:ascii="Times New Roman" w:eastAsia="Calibri" w:hAnsi="Times New Roman" w:cs="Times New Roman"/>
                  <w:color w:val="0000FF"/>
                  <w:sz w:val="24"/>
                  <w:szCs w:val="24"/>
                  <w:u w:val="single"/>
                  <w:lang w:val="en-US"/>
                </w:rPr>
                <w:t>titul</w:t>
              </w:r>
              <w:proofErr w:type="spellEnd"/>
              <w:r w:rsidRPr="00D67531">
                <w:rPr>
                  <w:rFonts w:ascii="Times New Roman" w:eastAsia="Calibri" w:hAnsi="Times New Roman" w:cs="Times New Roman"/>
                  <w:color w:val="0000FF"/>
                  <w:sz w:val="24"/>
                  <w:szCs w:val="24"/>
                  <w:u w:val="single"/>
                </w:rPr>
                <w:t>.</w:t>
              </w:r>
              <w:proofErr w:type="spellStart"/>
              <w:r w:rsidRPr="00D67531">
                <w:rPr>
                  <w:rFonts w:ascii="Times New Roman" w:eastAsia="Calibri" w:hAnsi="Times New Roman" w:cs="Times New Roman"/>
                  <w:color w:val="0000FF"/>
                  <w:sz w:val="24"/>
                  <w:szCs w:val="24"/>
                  <w:u w:val="single"/>
                  <w:lang w:val="en-US"/>
                </w:rPr>
                <w:t>ru</w:t>
              </w:r>
              <w:proofErr w:type="spellEnd"/>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0" w:history="1">
              <w:r w:rsidR="00F35213" w:rsidRPr="00D67531">
                <w:rPr>
                  <w:rFonts w:ascii="Times New Roman" w:eastAsia="Calibri" w:hAnsi="Times New Roman" w:cs="Times New Roman"/>
                  <w:color w:val="0000FF"/>
                  <w:sz w:val="24"/>
                  <w:szCs w:val="24"/>
                  <w:u w:val="single"/>
                  <w:lang w:val="en-US"/>
                </w:rPr>
                <w:t>http</w:t>
              </w:r>
              <w:r w:rsidR="00F35213" w:rsidRPr="00D67531">
                <w:rPr>
                  <w:rFonts w:ascii="Times New Roman" w:eastAsia="Calibri" w:hAnsi="Times New Roman" w:cs="Times New Roman"/>
                  <w:color w:val="0000FF"/>
                  <w:sz w:val="24"/>
                  <w:szCs w:val="24"/>
                  <w:u w:val="single"/>
                </w:rPr>
                <w:t>://</w:t>
              </w:r>
              <w:r w:rsidR="00F35213" w:rsidRPr="00D67531">
                <w:rPr>
                  <w:rFonts w:ascii="Times New Roman" w:eastAsia="Calibri" w:hAnsi="Times New Roman" w:cs="Times New Roman"/>
                  <w:color w:val="0000FF"/>
                  <w:sz w:val="24"/>
                  <w:szCs w:val="24"/>
                  <w:u w:val="single"/>
                  <w:lang w:val="en-US"/>
                </w:rPr>
                <w:t>www</w:t>
              </w:r>
              <w:r w:rsidR="00F35213" w:rsidRPr="00D67531">
                <w:rPr>
                  <w:rFonts w:ascii="Times New Roman" w:eastAsia="Calibri" w:hAnsi="Times New Roman" w:cs="Times New Roman"/>
                  <w:color w:val="0000FF"/>
                  <w:sz w:val="24"/>
                  <w:szCs w:val="24"/>
                  <w:u w:val="single"/>
                </w:rPr>
                <w:t>.</w:t>
              </w:r>
              <w:r w:rsidR="00F35213" w:rsidRPr="00D67531">
                <w:rPr>
                  <w:rFonts w:ascii="Times New Roman" w:eastAsia="Calibri" w:hAnsi="Times New Roman" w:cs="Times New Roman"/>
                  <w:color w:val="0000FF"/>
                  <w:sz w:val="24"/>
                  <w:szCs w:val="24"/>
                  <w:u w:val="single"/>
                  <w:lang w:val="en-US"/>
                </w:rPr>
                <w:t>it</w:t>
              </w:r>
              <w:r w:rsidR="00F35213" w:rsidRPr="00D67531">
                <w:rPr>
                  <w:rFonts w:ascii="Times New Roman" w:eastAsia="Calibri" w:hAnsi="Times New Roman" w:cs="Times New Roman"/>
                  <w:color w:val="0000FF"/>
                  <w:sz w:val="24"/>
                  <w:szCs w:val="24"/>
                  <w:u w:val="single"/>
                </w:rPr>
                <w:t>-</w:t>
              </w:r>
              <w:r w:rsidR="00F35213" w:rsidRPr="00D67531">
                <w:rPr>
                  <w:rFonts w:ascii="Times New Roman" w:eastAsia="Calibri" w:hAnsi="Times New Roman" w:cs="Times New Roman"/>
                  <w:color w:val="0000FF"/>
                  <w:sz w:val="24"/>
                  <w:szCs w:val="24"/>
                  <w:u w:val="single"/>
                  <w:lang w:val="en-US"/>
                </w:rPr>
                <w:t>n</w:t>
              </w:r>
              <w:r w:rsidR="00F35213" w:rsidRPr="00D67531">
                <w:rPr>
                  <w:rFonts w:ascii="Times New Roman" w:eastAsia="Calibri" w:hAnsi="Times New Roman" w:cs="Times New Roman"/>
                  <w:color w:val="0000FF"/>
                  <w:sz w:val="24"/>
                  <w:szCs w:val="24"/>
                  <w:u w:val="single"/>
                </w:rPr>
                <w:t>.</w:t>
              </w:r>
              <w:proofErr w:type="spellStart"/>
              <w:r w:rsidR="00F35213" w:rsidRPr="00D67531">
                <w:rPr>
                  <w:rFonts w:ascii="Times New Roman" w:eastAsia="Calibri" w:hAnsi="Times New Roman" w:cs="Times New Roman"/>
                  <w:color w:val="0000FF"/>
                  <w:sz w:val="24"/>
                  <w:szCs w:val="24"/>
                  <w:u w:val="single"/>
                  <w:lang w:val="en-US"/>
                </w:rPr>
                <w:t>ru</w:t>
              </w:r>
              <w:proofErr w:type="spellEnd"/>
              <w:r w:rsidR="00F35213" w:rsidRPr="00D67531">
                <w:rPr>
                  <w:rFonts w:ascii="Times New Roman" w:eastAsia="Calibri" w:hAnsi="Times New Roman" w:cs="Times New Roman"/>
                  <w:color w:val="0000FF"/>
                  <w:sz w:val="24"/>
                  <w:szCs w:val="24"/>
                  <w:u w:val="single"/>
                </w:rPr>
                <w:t>/</w:t>
              </w:r>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1" w:history="1">
              <w:r w:rsidR="00F35213" w:rsidRPr="00D67531">
                <w:rPr>
                  <w:rFonts w:ascii="Times New Roman" w:eastAsia="Calibri" w:hAnsi="Times New Roman" w:cs="Times New Roman"/>
                  <w:color w:val="0000FF"/>
                  <w:sz w:val="24"/>
                  <w:szCs w:val="24"/>
                  <w:u w:val="single"/>
                </w:rPr>
                <w:t>http://www.tolearnenglish.com/</w:t>
              </w:r>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2" w:history="1">
              <w:r w:rsidR="00F35213" w:rsidRPr="00D67531">
                <w:rPr>
                  <w:rFonts w:ascii="Times New Roman" w:eastAsia="Calibri" w:hAnsi="Times New Roman" w:cs="Times New Roman"/>
                  <w:color w:val="0000FF"/>
                  <w:sz w:val="24"/>
                  <w:szCs w:val="24"/>
                  <w:u w:val="single"/>
                </w:rPr>
                <w:t>http://pedsovet.su/</w:t>
              </w:r>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3" w:history="1">
              <w:r w:rsidR="00F35213" w:rsidRPr="00D67531">
                <w:rPr>
                  <w:rFonts w:ascii="Times New Roman" w:eastAsia="Calibri" w:hAnsi="Times New Roman" w:cs="Times New Roman"/>
                  <w:color w:val="0000FF"/>
                  <w:sz w:val="24"/>
                  <w:szCs w:val="24"/>
                  <w:u w:val="single"/>
                </w:rPr>
                <w:t>http://www.english-easy.info/</w:t>
              </w:r>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4" w:history="1">
              <w:r w:rsidR="00F35213" w:rsidRPr="00D67531">
                <w:rPr>
                  <w:rFonts w:ascii="Times New Roman" w:eastAsia="Calibri" w:hAnsi="Times New Roman" w:cs="Times New Roman"/>
                  <w:color w:val="0000FF"/>
                  <w:sz w:val="24"/>
                  <w:szCs w:val="24"/>
                  <w:u w:val="single"/>
                </w:rPr>
                <w:t>http://www.englishteachers.ru/</w:t>
              </w:r>
            </w:hyperlink>
          </w:p>
          <w:p w:rsidR="00F35213" w:rsidRPr="00D67531" w:rsidRDefault="00A06961" w:rsidP="00F316B5">
            <w:pPr>
              <w:tabs>
                <w:tab w:val="left" w:pos="7020"/>
              </w:tabs>
              <w:ind w:left="360"/>
              <w:jc w:val="both"/>
              <w:rPr>
                <w:rFonts w:ascii="Times New Roman" w:eastAsia="Calibri" w:hAnsi="Times New Roman" w:cs="Times New Roman"/>
                <w:sz w:val="24"/>
                <w:szCs w:val="24"/>
                <w:u w:val="single"/>
              </w:rPr>
            </w:pPr>
            <w:hyperlink r:id="rId15" w:history="1">
              <w:r w:rsidR="00F35213" w:rsidRPr="00D67531">
                <w:rPr>
                  <w:rFonts w:ascii="Times New Roman" w:eastAsia="Calibri" w:hAnsi="Times New Roman" w:cs="Times New Roman"/>
                  <w:color w:val="0000FF"/>
                  <w:sz w:val="24"/>
                  <w:szCs w:val="24"/>
                  <w:u w:val="single"/>
                </w:rPr>
                <w:t>http://interaktiveboard.ru</w:t>
              </w:r>
            </w:hyperlink>
          </w:p>
          <w:p w:rsidR="00F35213" w:rsidRPr="00D67531" w:rsidRDefault="00F35213" w:rsidP="00F316B5">
            <w:pPr>
              <w:tabs>
                <w:tab w:val="left" w:pos="7020"/>
              </w:tabs>
              <w:ind w:left="360"/>
              <w:jc w:val="both"/>
              <w:rPr>
                <w:rFonts w:ascii="Times New Roman" w:eastAsia="Calibri" w:hAnsi="Times New Roman" w:cs="Times New Roman"/>
                <w:b/>
                <w:sz w:val="24"/>
                <w:szCs w:val="24"/>
                <w:u w:val="single"/>
              </w:rPr>
            </w:pPr>
            <w:r w:rsidRPr="00D67531">
              <w:rPr>
                <w:rFonts w:ascii="Times New Roman" w:eastAsia="Calibri" w:hAnsi="Times New Roman" w:cs="Times New Roman"/>
                <w:sz w:val="24"/>
                <w:szCs w:val="24"/>
                <w:u w:val="single"/>
              </w:rPr>
              <w:t>http://tea4er.ru/</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Технические средства</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6</w:t>
            </w:r>
          </w:p>
        </w:tc>
        <w:tc>
          <w:tcPr>
            <w:tcW w:w="9072"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Компьютер</w:t>
            </w:r>
          </w:p>
        </w:tc>
      </w:tr>
      <w:tr w:rsidR="00F35213" w:rsidRPr="00D67531" w:rsidTr="00F316B5">
        <w:tc>
          <w:tcPr>
            <w:tcW w:w="1101" w:type="dxa"/>
          </w:tcPr>
          <w:p w:rsidR="00F35213" w:rsidRPr="00D67531" w:rsidRDefault="00F35213" w:rsidP="00F316B5">
            <w:pPr>
              <w:jc w:val="both"/>
              <w:rPr>
                <w:rFonts w:ascii="Times New Roman" w:eastAsia="Calibri" w:hAnsi="Times New Roman" w:cs="Times New Roman"/>
                <w:sz w:val="24"/>
                <w:szCs w:val="24"/>
              </w:rPr>
            </w:pPr>
            <w:r w:rsidRPr="00D67531">
              <w:rPr>
                <w:rFonts w:ascii="Times New Roman" w:eastAsia="Calibri" w:hAnsi="Times New Roman" w:cs="Times New Roman"/>
                <w:sz w:val="24"/>
                <w:szCs w:val="24"/>
              </w:rPr>
              <w:t>7</w:t>
            </w:r>
          </w:p>
        </w:tc>
        <w:tc>
          <w:tcPr>
            <w:tcW w:w="9072" w:type="dxa"/>
          </w:tcPr>
          <w:p w:rsidR="00F35213" w:rsidRPr="00D67531" w:rsidRDefault="00F35213" w:rsidP="00F316B5">
            <w:pPr>
              <w:jc w:val="both"/>
              <w:rPr>
                <w:rFonts w:ascii="Times New Roman" w:eastAsia="Arial Unicode MS" w:hAnsi="Times New Roman" w:cs="Times New Roman"/>
                <w:sz w:val="24"/>
                <w:szCs w:val="24"/>
              </w:rPr>
            </w:pPr>
            <w:r w:rsidRPr="00D67531">
              <w:rPr>
                <w:rFonts w:ascii="Times New Roman" w:eastAsia="Arial Unicode MS" w:hAnsi="Times New Roman" w:cs="Times New Roman"/>
                <w:sz w:val="24"/>
                <w:szCs w:val="24"/>
              </w:rPr>
              <w:t>Проектор</w:t>
            </w:r>
          </w:p>
        </w:tc>
      </w:tr>
    </w:tbl>
    <w:p w:rsidR="00F35213" w:rsidRPr="00165FA7" w:rsidRDefault="00F35213" w:rsidP="00F35213">
      <w:pPr>
        <w:tabs>
          <w:tab w:val="left" w:pos="7020"/>
        </w:tabs>
        <w:spacing w:after="0" w:line="240" w:lineRule="auto"/>
        <w:ind w:left="720"/>
        <w:jc w:val="both"/>
        <w:rPr>
          <w:rFonts w:ascii="Calibri" w:eastAsia="Calibri" w:hAnsi="Calibri" w:cs="Times New Roman"/>
          <w:b/>
          <w:u w:val="single"/>
        </w:rPr>
      </w:pPr>
    </w:p>
    <w:p w:rsidR="00F35213" w:rsidRDefault="00F35213" w:rsidP="00F35213">
      <w:pPr>
        <w:jc w:val="center"/>
        <w:rPr>
          <w:rFonts w:ascii="Times New Roman" w:eastAsia="Calibri" w:hAnsi="Times New Roman" w:cs="Times New Roman"/>
          <w:b/>
          <w:sz w:val="24"/>
          <w:szCs w:val="24"/>
        </w:rPr>
      </w:pPr>
    </w:p>
    <w:p w:rsidR="00F35213" w:rsidRDefault="00F35213" w:rsidP="00F35213">
      <w:pPr>
        <w:jc w:val="center"/>
        <w:rPr>
          <w:rFonts w:ascii="Times New Roman" w:eastAsia="Calibri" w:hAnsi="Times New Roman" w:cs="Times New Roman"/>
          <w:b/>
          <w:sz w:val="24"/>
          <w:szCs w:val="24"/>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p w:rsidR="00330690" w:rsidRDefault="00330690" w:rsidP="00820A2E">
      <w:pPr>
        <w:spacing w:after="0" w:line="240" w:lineRule="auto"/>
        <w:jc w:val="center"/>
        <w:rPr>
          <w:rFonts w:ascii="Times New Roman" w:eastAsia="Times New Roman" w:hAnsi="Times New Roman" w:cs="Times New Roman"/>
          <w:b/>
          <w:bCs/>
          <w:sz w:val="24"/>
          <w:szCs w:val="24"/>
          <w:lang w:eastAsia="ru-RU"/>
        </w:rPr>
      </w:pPr>
    </w:p>
    <w:sectPr w:rsidR="00330690" w:rsidSect="00D67531">
      <w:footerReference w:type="default" r:id="rId16"/>
      <w:pgSz w:w="11906" w:h="16838"/>
      <w:pgMar w:top="709" w:right="851" w:bottom="42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961" w:rsidRDefault="00A06961" w:rsidP="00330690">
      <w:pPr>
        <w:spacing w:after="0" w:line="240" w:lineRule="auto"/>
      </w:pPr>
      <w:r>
        <w:separator/>
      </w:r>
    </w:p>
  </w:endnote>
  <w:endnote w:type="continuationSeparator" w:id="0">
    <w:p w:rsidR="00A06961" w:rsidRDefault="00A06961" w:rsidP="00330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Liberation Serif">
    <w:altName w:val="MS Mincho"/>
    <w:charset w:val="80"/>
    <w:family w:val="roman"/>
    <w:pitch w:val="variable"/>
  </w:font>
  <w:font w:name="DejaVu Sans Condensed">
    <w:altName w:val="MS Mincho"/>
    <w:charset w:val="80"/>
    <w:family w:val="auto"/>
    <w:pitch w:val="variable"/>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647791"/>
      <w:docPartObj>
        <w:docPartGallery w:val="Page Numbers (Bottom of Page)"/>
        <w:docPartUnique/>
      </w:docPartObj>
    </w:sdtPr>
    <w:sdtEndPr/>
    <w:sdtContent>
      <w:p w:rsidR="00EF6E98" w:rsidRDefault="00EF6E98">
        <w:pPr>
          <w:pStyle w:val="af1"/>
          <w:jc w:val="right"/>
        </w:pPr>
        <w:r>
          <w:fldChar w:fldCharType="begin"/>
        </w:r>
        <w:r>
          <w:instrText>PAGE   \* MERGEFORMAT</w:instrText>
        </w:r>
        <w:r>
          <w:fldChar w:fldCharType="separate"/>
        </w:r>
        <w:r w:rsidR="00BF6D0C">
          <w:rPr>
            <w:noProof/>
          </w:rPr>
          <w:t>1</w:t>
        </w:r>
        <w:r>
          <w:fldChar w:fldCharType="end"/>
        </w:r>
      </w:p>
    </w:sdtContent>
  </w:sdt>
  <w:p w:rsidR="00EF6E98" w:rsidRDefault="00EF6E9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961" w:rsidRDefault="00A06961" w:rsidP="00330690">
      <w:pPr>
        <w:spacing w:after="0" w:line="240" w:lineRule="auto"/>
      </w:pPr>
      <w:r>
        <w:separator/>
      </w:r>
    </w:p>
  </w:footnote>
  <w:footnote w:type="continuationSeparator" w:id="0">
    <w:p w:rsidR="00A06961" w:rsidRDefault="00A06961" w:rsidP="003306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decimal"/>
      <w:lvlText w:val="%1."/>
      <w:lvlJc w:val="left"/>
      <w:pPr>
        <w:tabs>
          <w:tab w:val="num" w:pos="1080"/>
        </w:tabs>
        <w:ind w:left="1080" w:hanging="360"/>
      </w:pPr>
    </w:lvl>
    <w:lvl w:ilvl="1">
      <w:start w:val="1"/>
      <w:numFmt w:val="bullet"/>
      <w:lvlText w:val=""/>
      <w:lvlJc w:val="left"/>
      <w:pPr>
        <w:tabs>
          <w:tab w:val="num" w:pos="1800"/>
        </w:tabs>
        <w:ind w:left="1800" w:hanging="360"/>
      </w:pPr>
      <w:rPr>
        <w:rFonts w:ascii="Symbol" w:hAnsi="Symbol"/>
      </w:r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
    <w:nsid w:val="00000006"/>
    <w:multiLevelType w:val="singleLevel"/>
    <w:tmpl w:val="00000006"/>
    <w:name w:val="WW8Num6"/>
    <w:lvl w:ilvl="0">
      <w:start w:val="1"/>
      <w:numFmt w:val="bullet"/>
      <w:lvlText w:val=""/>
      <w:lvlJc w:val="left"/>
      <w:pPr>
        <w:tabs>
          <w:tab w:val="num" w:pos="960"/>
        </w:tabs>
        <w:ind w:left="960" w:hanging="360"/>
      </w:pPr>
      <w:rPr>
        <w:rFonts w:ascii="Symbol" w:hAnsi="Symbol"/>
      </w:rPr>
    </w:lvl>
  </w:abstractNum>
  <w:abstractNum w:abstractNumId="2">
    <w:nsid w:val="0000000F"/>
    <w:multiLevelType w:val="singleLevel"/>
    <w:tmpl w:val="0000000F"/>
    <w:name w:val="WW8Num15"/>
    <w:lvl w:ilvl="0">
      <w:start w:val="1"/>
      <w:numFmt w:val="bullet"/>
      <w:lvlText w:val=""/>
      <w:lvlJc w:val="left"/>
      <w:pPr>
        <w:tabs>
          <w:tab w:val="num" w:pos="1080"/>
        </w:tabs>
        <w:ind w:left="1080" w:hanging="360"/>
      </w:pPr>
      <w:rPr>
        <w:rFonts w:ascii="Symbol" w:hAnsi="Symbol"/>
      </w:rPr>
    </w:lvl>
  </w:abstractNum>
  <w:abstractNum w:abstractNumId="3">
    <w:nsid w:val="00000016"/>
    <w:multiLevelType w:val="multilevel"/>
    <w:tmpl w:val="00000016"/>
    <w:name w:val="WW8Num22"/>
    <w:lvl w:ilvl="0">
      <w:numFmt w:val="bullet"/>
      <w:lvlText w:val=""/>
      <w:lvlJc w:val="left"/>
      <w:pPr>
        <w:tabs>
          <w:tab w:val="num" w:pos="600"/>
        </w:tabs>
        <w:ind w:left="60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1A"/>
    <w:multiLevelType w:val="singleLevel"/>
    <w:tmpl w:val="0000001A"/>
    <w:name w:val="WW8Num26"/>
    <w:lvl w:ilvl="0">
      <w:start w:val="1"/>
      <w:numFmt w:val="bullet"/>
      <w:lvlText w:val=""/>
      <w:lvlJc w:val="left"/>
      <w:pPr>
        <w:tabs>
          <w:tab w:val="num" w:pos="1080"/>
        </w:tabs>
        <w:ind w:left="1080" w:hanging="360"/>
      </w:pPr>
      <w:rPr>
        <w:rFonts w:ascii="Symbol" w:hAnsi="Symbol"/>
        <w:b w:val="0"/>
      </w:rPr>
    </w:lvl>
  </w:abstractNum>
  <w:abstractNum w:abstractNumId="5">
    <w:nsid w:val="0D8A104A"/>
    <w:multiLevelType w:val="hybridMultilevel"/>
    <w:tmpl w:val="F24E4E2E"/>
    <w:lvl w:ilvl="0" w:tplc="DF928786">
      <w:start w:val="1"/>
      <w:numFmt w:val="bullet"/>
      <w:lvlText w:val="­"/>
      <w:lvlJc w:val="left"/>
      <w:pPr>
        <w:ind w:left="720" w:hanging="360"/>
      </w:pPr>
      <w:rPr>
        <w:rFonts w:ascii="Courier New" w:hAnsi="Courier New"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58D403D"/>
    <w:multiLevelType w:val="hybridMultilevel"/>
    <w:tmpl w:val="52061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467063"/>
    <w:multiLevelType w:val="hybridMultilevel"/>
    <w:tmpl w:val="D9726BBE"/>
    <w:lvl w:ilvl="0" w:tplc="DF928786">
      <w:start w:val="1"/>
      <w:numFmt w:val="bullet"/>
      <w:lvlText w:val="­"/>
      <w:lvlJc w:val="left"/>
      <w:pPr>
        <w:ind w:left="780" w:hanging="360"/>
      </w:pPr>
      <w:rPr>
        <w:rFonts w:ascii="Courier New" w:hAnsi="Courier New" w:hint="default"/>
        <w:b/>
      </w:r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8">
    <w:nsid w:val="379A5279"/>
    <w:multiLevelType w:val="hybridMultilevel"/>
    <w:tmpl w:val="65F85D9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45DC4E27"/>
    <w:multiLevelType w:val="hybridMultilevel"/>
    <w:tmpl w:val="B1A45F9E"/>
    <w:lvl w:ilvl="0" w:tplc="9B883556">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711D4750"/>
    <w:multiLevelType w:val="hybridMultilevel"/>
    <w:tmpl w:val="38F8FE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E717EEA"/>
    <w:multiLevelType w:val="hybridMultilevel"/>
    <w:tmpl w:val="F6A00D12"/>
    <w:lvl w:ilvl="0" w:tplc="DF928786">
      <w:start w:val="1"/>
      <w:numFmt w:val="bullet"/>
      <w:lvlText w:val="­"/>
      <w:lvlJc w:val="left"/>
      <w:pPr>
        <w:ind w:left="720" w:hanging="360"/>
      </w:pPr>
      <w:rPr>
        <w:rFonts w:ascii="Courier New" w:hAnsi="Courier New"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num>
  <w:num w:numId="2">
    <w:abstractNumId w:val="5"/>
  </w:num>
  <w:num w:numId="3">
    <w:abstractNumId w:val="7"/>
  </w:num>
  <w:num w:numId="4">
    <w:abstractNumId w:val="11"/>
  </w:num>
  <w:num w:numId="5">
    <w:abstractNumId w:val="6"/>
  </w:num>
  <w:num w:numId="6">
    <w:abstractNumId w:val="8"/>
  </w:num>
  <w:num w:numId="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A2E"/>
    <w:rsid w:val="00037CBE"/>
    <w:rsid w:val="00090F21"/>
    <w:rsid w:val="00134FC3"/>
    <w:rsid w:val="00174637"/>
    <w:rsid w:val="001F4DCD"/>
    <w:rsid w:val="0020338C"/>
    <w:rsid w:val="00286B91"/>
    <w:rsid w:val="002A20CB"/>
    <w:rsid w:val="003049A1"/>
    <w:rsid w:val="00330690"/>
    <w:rsid w:val="003A1335"/>
    <w:rsid w:val="003D2AD3"/>
    <w:rsid w:val="00431F04"/>
    <w:rsid w:val="00480973"/>
    <w:rsid w:val="00574A2F"/>
    <w:rsid w:val="00820A2E"/>
    <w:rsid w:val="00822500"/>
    <w:rsid w:val="00827425"/>
    <w:rsid w:val="008316F2"/>
    <w:rsid w:val="00884210"/>
    <w:rsid w:val="008B6F9C"/>
    <w:rsid w:val="008E4121"/>
    <w:rsid w:val="0096392F"/>
    <w:rsid w:val="00990461"/>
    <w:rsid w:val="00A06961"/>
    <w:rsid w:val="00A50D62"/>
    <w:rsid w:val="00A5662A"/>
    <w:rsid w:val="00AA1CC6"/>
    <w:rsid w:val="00BA24C6"/>
    <w:rsid w:val="00BF6D0C"/>
    <w:rsid w:val="00C1574B"/>
    <w:rsid w:val="00C67A19"/>
    <w:rsid w:val="00C8197F"/>
    <w:rsid w:val="00CC658F"/>
    <w:rsid w:val="00D67531"/>
    <w:rsid w:val="00E91472"/>
    <w:rsid w:val="00EA1F97"/>
    <w:rsid w:val="00EF6E98"/>
    <w:rsid w:val="00F316B5"/>
    <w:rsid w:val="00F35213"/>
    <w:rsid w:val="00F366EB"/>
    <w:rsid w:val="00F93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20A2E"/>
  </w:style>
  <w:style w:type="paragraph" w:styleId="a3">
    <w:name w:val="List Paragraph"/>
    <w:basedOn w:val="a"/>
    <w:uiPriority w:val="34"/>
    <w:qFormat/>
    <w:rsid w:val="00820A2E"/>
    <w:pPr>
      <w:ind w:left="720"/>
      <w:contextualSpacing/>
    </w:pPr>
    <w:rPr>
      <w:rFonts w:eastAsiaTheme="minorEastAsia"/>
      <w:lang w:eastAsia="ru-RU"/>
    </w:rPr>
  </w:style>
  <w:style w:type="paragraph" w:customStyle="1" w:styleId="Style15">
    <w:name w:val="Style15"/>
    <w:basedOn w:val="a"/>
    <w:uiPriority w:val="99"/>
    <w:rsid w:val="00820A2E"/>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820A2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820A2E"/>
    <w:rPr>
      <w:rFonts w:ascii="Constantia" w:hAnsi="Constantia" w:cs="Constantia"/>
      <w:b/>
      <w:bCs/>
      <w:sz w:val="30"/>
      <w:szCs w:val="30"/>
    </w:rPr>
  </w:style>
  <w:style w:type="character" w:customStyle="1" w:styleId="FontStyle55">
    <w:name w:val="Font Style55"/>
    <w:basedOn w:val="a0"/>
    <w:uiPriority w:val="99"/>
    <w:rsid w:val="00820A2E"/>
    <w:rPr>
      <w:rFonts w:ascii="Segoe UI" w:hAnsi="Segoe UI" w:cs="Segoe UI"/>
      <w:sz w:val="26"/>
      <w:szCs w:val="26"/>
    </w:rPr>
  </w:style>
  <w:style w:type="paragraph" w:styleId="a4">
    <w:name w:val="Plain Text"/>
    <w:basedOn w:val="a"/>
    <w:link w:val="a5"/>
    <w:unhideWhenUsed/>
    <w:rsid w:val="00820A2E"/>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820A2E"/>
    <w:rPr>
      <w:rFonts w:ascii="Times New Roman" w:eastAsia="Times New Roman" w:hAnsi="Times New Roman" w:cs="Times New Roman"/>
      <w:b/>
      <w:sz w:val="28"/>
      <w:szCs w:val="20"/>
      <w:lang w:eastAsia="ru-RU"/>
    </w:rPr>
  </w:style>
  <w:style w:type="paragraph" w:customStyle="1" w:styleId="Style4">
    <w:name w:val="Style4"/>
    <w:basedOn w:val="a"/>
    <w:rsid w:val="00820A2E"/>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820A2E"/>
    <w:rPr>
      <w:rFonts w:ascii="Times New Roman" w:hAnsi="Times New Roman" w:cs="Times New Roman" w:hint="default"/>
      <w:sz w:val="18"/>
      <w:szCs w:val="18"/>
    </w:rPr>
  </w:style>
  <w:style w:type="paragraph" w:styleId="HTML">
    <w:name w:val="HTML Preformatted"/>
    <w:basedOn w:val="a"/>
    <w:link w:val="HTML0"/>
    <w:rsid w:val="00820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20A2E"/>
    <w:rPr>
      <w:rFonts w:ascii="Courier New" w:eastAsia="Times New Roman" w:hAnsi="Courier New" w:cs="Courier New"/>
      <w:sz w:val="20"/>
      <w:szCs w:val="20"/>
      <w:lang w:eastAsia="ru-RU"/>
    </w:rPr>
  </w:style>
  <w:style w:type="paragraph" w:styleId="2">
    <w:name w:val="Body Text Indent 2"/>
    <w:basedOn w:val="a"/>
    <w:link w:val="20"/>
    <w:semiHidden/>
    <w:rsid w:val="00820A2E"/>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820A2E"/>
    <w:rPr>
      <w:rFonts w:ascii="Times New Roman" w:eastAsia="Times New Roman" w:hAnsi="Times New Roman" w:cs="Times New Roman"/>
      <w:sz w:val="24"/>
      <w:szCs w:val="24"/>
      <w:lang w:eastAsia="ru-RU"/>
    </w:rPr>
  </w:style>
  <w:style w:type="paragraph" w:styleId="a6">
    <w:name w:val="No Spacing"/>
    <w:link w:val="a7"/>
    <w:uiPriority w:val="1"/>
    <w:qFormat/>
    <w:rsid w:val="00820A2E"/>
    <w:pPr>
      <w:spacing w:after="0" w:line="240" w:lineRule="auto"/>
    </w:pPr>
    <w:rPr>
      <w:rFonts w:eastAsiaTheme="minorEastAsia"/>
      <w:lang w:eastAsia="ru-RU"/>
    </w:rPr>
  </w:style>
  <w:style w:type="table" w:styleId="a8">
    <w:name w:val="Table Grid"/>
    <w:basedOn w:val="a1"/>
    <w:uiPriority w:val="59"/>
    <w:rsid w:val="00820A2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Без интервала Знак"/>
    <w:basedOn w:val="a0"/>
    <w:link w:val="a6"/>
    <w:uiPriority w:val="1"/>
    <w:rsid w:val="00820A2E"/>
    <w:rPr>
      <w:rFonts w:eastAsiaTheme="minorEastAsia"/>
      <w:lang w:eastAsia="ru-RU"/>
    </w:rPr>
  </w:style>
  <w:style w:type="table" w:customStyle="1" w:styleId="10">
    <w:name w:val="Сетка таблицы1"/>
    <w:basedOn w:val="a1"/>
    <w:next w:val="a8"/>
    <w:rsid w:val="00820A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basedOn w:val="a0"/>
    <w:link w:val="7"/>
    <w:rsid w:val="00820A2E"/>
    <w:rPr>
      <w:rFonts w:ascii="Georgia" w:eastAsia="Georgia" w:hAnsi="Georgia" w:cs="Georgia"/>
      <w:sz w:val="19"/>
      <w:szCs w:val="19"/>
      <w:shd w:val="clear" w:color="auto" w:fill="FFFFFF"/>
    </w:rPr>
  </w:style>
  <w:style w:type="character" w:customStyle="1" w:styleId="aa">
    <w:name w:val="Основной текст + Полужирный"/>
    <w:basedOn w:val="a9"/>
    <w:rsid w:val="00820A2E"/>
    <w:rPr>
      <w:rFonts w:ascii="Georgia" w:eastAsia="Georgia" w:hAnsi="Georgia" w:cs="Georgia"/>
      <w:b/>
      <w:bCs/>
      <w:sz w:val="19"/>
      <w:szCs w:val="19"/>
      <w:shd w:val="clear" w:color="auto" w:fill="FFFFFF"/>
    </w:rPr>
  </w:style>
  <w:style w:type="paragraph" w:customStyle="1" w:styleId="7">
    <w:name w:val="Основной текст7"/>
    <w:basedOn w:val="a"/>
    <w:link w:val="a9"/>
    <w:rsid w:val="00820A2E"/>
    <w:pPr>
      <w:shd w:val="clear" w:color="auto" w:fill="FFFFFF"/>
      <w:spacing w:after="0" w:line="211" w:lineRule="exact"/>
      <w:jc w:val="both"/>
    </w:pPr>
    <w:rPr>
      <w:rFonts w:ascii="Georgia" w:eastAsia="Georgia" w:hAnsi="Georgia" w:cs="Georgia"/>
      <w:sz w:val="19"/>
      <w:szCs w:val="19"/>
    </w:rPr>
  </w:style>
  <w:style w:type="character" w:customStyle="1" w:styleId="11">
    <w:name w:val="Основной текст1"/>
    <w:basedOn w:val="a9"/>
    <w:rsid w:val="00820A2E"/>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820A2E"/>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1">
    <w:name w:val="Основной текст2"/>
    <w:basedOn w:val="a9"/>
    <w:rsid w:val="00820A2E"/>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2">
    <w:name w:val="Основной текст (2)"/>
    <w:basedOn w:val="a0"/>
    <w:rsid w:val="00820A2E"/>
    <w:rPr>
      <w:rFonts w:ascii="Georgia" w:eastAsia="Georgia" w:hAnsi="Georgia" w:cs="Georgia"/>
      <w:b w:val="0"/>
      <w:bCs w:val="0"/>
      <w:i w:val="0"/>
      <w:iCs w:val="0"/>
      <w:smallCaps w:val="0"/>
      <w:strike w:val="0"/>
      <w:spacing w:val="0"/>
      <w:sz w:val="19"/>
      <w:szCs w:val="19"/>
    </w:rPr>
  </w:style>
  <w:style w:type="character" w:customStyle="1" w:styleId="3">
    <w:name w:val="Основной текст3"/>
    <w:basedOn w:val="a9"/>
    <w:rsid w:val="00820A2E"/>
    <w:rPr>
      <w:rFonts w:ascii="Georgia" w:eastAsia="Georgia" w:hAnsi="Georgia" w:cs="Georgia"/>
      <w:b w:val="0"/>
      <w:bCs w:val="0"/>
      <w:i w:val="0"/>
      <w:iCs w:val="0"/>
      <w:smallCaps w:val="0"/>
      <w:strike w:val="0"/>
      <w:spacing w:val="0"/>
      <w:sz w:val="19"/>
      <w:szCs w:val="19"/>
      <w:shd w:val="clear" w:color="auto" w:fill="FFFFFF"/>
    </w:rPr>
  </w:style>
  <w:style w:type="character" w:customStyle="1" w:styleId="4">
    <w:name w:val="Основной текст4"/>
    <w:basedOn w:val="a9"/>
    <w:rsid w:val="00820A2E"/>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2">
    <w:name w:val="Без интервала1"/>
    <w:basedOn w:val="a"/>
    <w:link w:val="NoSpacingChar"/>
    <w:qFormat/>
    <w:rsid w:val="00820A2E"/>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2"/>
    <w:locked/>
    <w:rsid w:val="00820A2E"/>
    <w:rPr>
      <w:rFonts w:ascii="Calibri" w:eastAsia="Times New Roman" w:hAnsi="Calibri" w:cs="Arial"/>
      <w:lang w:val="en-US"/>
    </w:rPr>
  </w:style>
  <w:style w:type="character" w:customStyle="1" w:styleId="apple-converted-space">
    <w:name w:val="apple-converted-space"/>
    <w:basedOn w:val="a0"/>
    <w:rsid w:val="00820A2E"/>
  </w:style>
  <w:style w:type="character" w:customStyle="1" w:styleId="apple-style-span">
    <w:name w:val="apple-style-span"/>
    <w:basedOn w:val="a0"/>
    <w:rsid w:val="00820A2E"/>
  </w:style>
  <w:style w:type="table" w:customStyle="1" w:styleId="30">
    <w:name w:val="Сетка таблицы3"/>
    <w:basedOn w:val="a1"/>
    <w:next w:val="a8"/>
    <w:uiPriority w:val="59"/>
    <w:rsid w:val="0082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820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820A2E"/>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820A2E"/>
    <w:rPr>
      <w:rFonts w:ascii="Times New Roman" w:hAnsi="Times New Roman" w:cs="Times New Roman" w:hint="default"/>
      <w:b/>
      <w:bCs/>
      <w:spacing w:val="30"/>
      <w:sz w:val="34"/>
      <w:szCs w:val="34"/>
    </w:rPr>
  </w:style>
  <w:style w:type="character" w:styleId="ac">
    <w:name w:val="Hyperlink"/>
    <w:basedOn w:val="a0"/>
    <w:uiPriority w:val="99"/>
    <w:unhideWhenUsed/>
    <w:rsid w:val="00820A2E"/>
    <w:rPr>
      <w:color w:val="0000FF" w:themeColor="hyperlink"/>
      <w:u w:val="single"/>
    </w:rPr>
  </w:style>
  <w:style w:type="paragraph" w:styleId="ad">
    <w:name w:val="Body Text"/>
    <w:basedOn w:val="a"/>
    <w:link w:val="ae"/>
    <w:uiPriority w:val="99"/>
    <w:semiHidden/>
    <w:unhideWhenUsed/>
    <w:rsid w:val="00480973"/>
    <w:pPr>
      <w:spacing w:after="120"/>
    </w:pPr>
  </w:style>
  <w:style w:type="character" w:customStyle="1" w:styleId="ae">
    <w:name w:val="Основной текст Знак"/>
    <w:basedOn w:val="a0"/>
    <w:link w:val="ad"/>
    <w:uiPriority w:val="99"/>
    <w:semiHidden/>
    <w:rsid w:val="00480973"/>
  </w:style>
  <w:style w:type="character" w:customStyle="1" w:styleId="14">
    <w:name w:val="Основной текст (14)_"/>
    <w:link w:val="141"/>
    <w:rsid w:val="00480973"/>
    <w:rPr>
      <w:i/>
      <w:iCs/>
      <w:shd w:val="clear" w:color="auto" w:fill="FFFFFF"/>
    </w:rPr>
  </w:style>
  <w:style w:type="paragraph" w:customStyle="1" w:styleId="141">
    <w:name w:val="Основной текст (14)1"/>
    <w:basedOn w:val="a"/>
    <w:link w:val="14"/>
    <w:rsid w:val="00480973"/>
    <w:pPr>
      <w:shd w:val="clear" w:color="auto" w:fill="FFFFFF"/>
      <w:spacing w:after="0" w:line="211" w:lineRule="exact"/>
      <w:ind w:firstLine="400"/>
      <w:jc w:val="both"/>
    </w:pPr>
    <w:rPr>
      <w:i/>
      <w:iCs/>
    </w:rPr>
  </w:style>
  <w:style w:type="character" w:customStyle="1" w:styleId="1449">
    <w:name w:val="Основной текст (14)49"/>
    <w:rsid w:val="00480973"/>
    <w:rPr>
      <w:rFonts w:ascii="Times New Roman" w:hAnsi="Times New Roman" w:cs="Times New Roman"/>
      <w:i w:val="0"/>
      <w:iCs w:val="0"/>
      <w:spacing w:val="0"/>
      <w:sz w:val="22"/>
      <w:szCs w:val="22"/>
      <w:lang w:bidi="ar-SA"/>
    </w:rPr>
  </w:style>
  <w:style w:type="paragraph" w:styleId="af">
    <w:name w:val="header"/>
    <w:basedOn w:val="a"/>
    <w:link w:val="af0"/>
    <w:uiPriority w:val="99"/>
    <w:unhideWhenUsed/>
    <w:rsid w:val="0033069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0690"/>
  </w:style>
  <w:style w:type="paragraph" w:styleId="af1">
    <w:name w:val="footer"/>
    <w:basedOn w:val="a"/>
    <w:link w:val="af2"/>
    <w:uiPriority w:val="99"/>
    <w:unhideWhenUsed/>
    <w:rsid w:val="0033069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30690"/>
  </w:style>
  <w:style w:type="table" w:customStyle="1" w:styleId="23">
    <w:name w:val="Сетка таблицы2"/>
    <w:basedOn w:val="a1"/>
    <w:next w:val="a8"/>
    <w:rsid w:val="00F352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20A2E"/>
  </w:style>
  <w:style w:type="paragraph" w:styleId="a3">
    <w:name w:val="List Paragraph"/>
    <w:basedOn w:val="a"/>
    <w:uiPriority w:val="34"/>
    <w:qFormat/>
    <w:rsid w:val="00820A2E"/>
    <w:pPr>
      <w:ind w:left="720"/>
      <w:contextualSpacing/>
    </w:pPr>
    <w:rPr>
      <w:rFonts w:eastAsiaTheme="minorEastAsia"/>
      <w:lang w:eastAsia="ru-RU"/>
    </w:rPr>
  </w:style>
  <w:style w:type="paragraph" w:customStyle="1" w:styleId="Style15">
    <w:name w:val="Style15"/>
    <w:basedOn w:val="a"/>
    <w:uiPriority w:val="99"/>
    <w:rsid w:val="00820A2E"/>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820A2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820A2E"/>
    <w:rPr>
      <w:rFonts w:ascii="Constantia" w:hAnsi="Constantia" w:cs="Constantia"/>
      <w:b/>
      <w:bCs/>
      <w:sz w:val="30"/>
      <w:szCs w:val="30"/>
    </w:rPr>
  </w:style>
  <w:style w:type="character" w:customStyle="1" w:styleId="FontStyle55">
    <w:name w:val="Font Style55"/>
    <w:basedOn w:val="a0"/>
    <w:uiPriority w:val="99"/>
    <w:rsid w:val="00820A2E"/>
    <w:rPr>
      <w:rFonts w:ascii="Segoe UI" w:hAnsi="Segoe UI" w:cs="Segoe UI"/>
      <w:sz w:val="26"/>
      <w:szCs w:val="26"/>
    </w:rPr>
  </w:style>
  <w:style w:type="paragraph" w:styleId="a4">
    <w:name w:val="Plain Text"/>
    <w:basedOn w:val="a"/>
    <w:link w:val="a5"/>
    <w:unhideWhenUsed/>
    <w:rsid w:val="00820A2E"/>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820A2E"/>
    <w:rPr>
      <w:rFonts w:ascii="Times New Roman" w:eastAsia="Times New Roman" w:hAnsi="Times New Roman" w:cs="Times New Roman"/>
      <w:b/>
      <w:sz w:val="28"/>
      <w:szCs w:val="20"/>
      <w:lang w:eastAsia="ru-RU"/>
    </w:rPr>
  </w:style>
  <w:style w:type="paragraph" w:customStyle="1" w:styleId="Style4">
    <w:name w:val="Style4"/>
    <w:basedOn w:val="a"/>
    <w:rsid w:val="00820A2E"/>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820A2E"/>
    <w:rPr>
      <w:rFonts w:ascii="Times New Roman" w:hAnsi="Times New Roman" w:cs="Times New Roman" w:hint="default"/>
      <w:sz w:val="18"/>
      <w:szCs w:val="18"/>
    </w:rPr>
  </w:style>
  <w:style w:type="paragraph" w:styleId="HTML">
    <w:name w:val="HTML Preformatted"/>
    <w:basedOn w:val="a"/>
    <w:link w:val="HTML0"/>
    <w:rsid w:val="00820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20A2E"/>
    <w:rPr>
      <w:rFonts w:ascii="Courier New" w:eastAsia="Times New Roman" w:hAnsi="Courier New" w:cs="Courier New"/>
      <w:sz w:val="20"/>
      <w:szCs w:val="20"/>
      <w:lang w:eastAsia="ru-RU"/>
    </w:rPr>
  </w:style>
  <w:style w:type="paragraph" w:styleId="2">
    <w:name w:val="Body Text Indent 2"/>
    <w:basedOn w:val="a"/>
    <w:link w:val="20"/>
    <w:semiHidden/>
    <w:rsid w:val="00820A2E"/>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820A2E"/>
    <w:rPr>
      <w:rFonts w:ascii="Times New Roman" w:eastAsia="Times New Roman" w:hAnsi="Times New Roman" w:cs="Times New Roman"/>
      <w:sz w:val="24"/>
      <w:szCs w:val="24"/>
      <w:lang w:eastAsia="ru-RU"/>
    </w:rPr>
  </w:style>
  <w:style w:type="paragraph" w:styleId="a6">
    <w:name w:val="No Spacing"/>
    <w:link w:val="a7"/>
    <w:uiPriority w:val="1"/>
    <w:qFormat/>
    <w:rsid w:val="00820A2E"/>
    <w:pPr>
      <w:spacing w:after="0" w:line="240" w:lineRule="auto"/>
    </w:pPr>
    <w:rPr>
      <w:rFonts w:eastAsiaTheme="minorEastAsia"/>
      <w:lang w:eastAsia="ru-RU"/>
    </w:rPr>
  </w:style>
  <w:style w:type="table" w:styleId="a8">
    <w:name w:val="Table Grid"/>
    <w:basedOn w:val="a1"/>
    <w:uiPriority w:val="59"/>
    <w:rsid w:val="00820A2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Без интервала Знак"/>
    <w:basedOn w:val="a0"/>
    <w:link w:val="a6"/>
    <w:uiPriority w:val="1"/>
    <w:rsid w:val="00820A2E"/>
    <w:rPr>
      <w:rFonts w:eastAsiaTheme="minorEastAsia"/>
      <w:lang w:eastAsia="ru-RU"/>
    </w:rPr>
  </w:style>
  <w:style w:type="table" w:customStyle="1" w:styleId="10">
    <w:name w:val="Сетка таблицы1"/>
    <w:basedOn w:val="a1"/>
    <w:next w:val="a8"/>
    <w:rsid w:val="00820A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basedOn w:val="a0"/>
    <w:link w:val="7"/>
    <w:rsid w:val="00820A2E"/>
    <w:rPr>
      <w:rFonts w:ascii="Georgia" w:eastAsia="Georgia" w:hAnsi="Georgia" w:cs="Georgia"/>
      <w:sz w:val="19"/>
      <w:szCs w:val="19"/>
      <w:shd w:val="clear" w:color="auto" w:fill="FFFFFF"/>
    </w:rPr>
  </w:style>
  <w:style w:type="character" w:customStyle="1" w:styleId="aa">
    <w:name w:val="Основной текст + Полужирный"/>
    <w:basedOn w:val="a9"/>
    <w:rsid w:val="00820A2E"/>
    <w:rPr>
      <w:rFonts w:ascii="Georgia" w:eastAsia="Georgia" w:hAnsi="Georgia" w:cs="Georgia"/>
      <w:b/>
      <w:bCs/>
      <w:sz w:val="19"/>
      <w:szCs w:val="19"/>
      <w:shd w:val="clear" w:color="auto" w:fill="FFFFFF"/>
    </w:rPr>
  </w:style>
  <w:style w:type="paragraph" w:customStyle="1" w:styleId="7">
    <w:name w:val="Основной текст7"/>
    <w:basedOn w:val="a"/>
    <w:link w:val="a9"/>
    <w:rsid w:val="00820A2E"/>
    <w:pPr>
      <w:shd w:val="clear" w:color="auto" w:fill="FFFFFF"/>
      <w:spacing w:after="0" w:line="211" w:lineRule="exact"/>
      <w:jc w:val="both"/>
    </w:pPr>
    <w:rPr>
      <w:rFonts w:ascii="Georgia" w:eastAsia="Georgia" w:hAnsi="Georgia" w:cs="Georgia"/>
      <w:sz w:val="19"/>
      <w:szCs w:val="19"/>
    </w:rPr>
  </w:style>
  <w:style w:type="character" w:customStyle="1" w:styleId="11">
    <w:name w:val="Основной текст1"/>
    <w:basedOn w:val="a9"/>
    <w:rsid w:val="00820A2E"/>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820A2E"/>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1">
    <w:name w:val="Основной текст2"/>
    <w:basedOn w:val="a9"/>
    <w:rsid w:val="00820A2E"/>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2">
    <w:name w:val="Основной текст (2)"/>
    <w:basedOn w:val="a0"/>
    <w:rsid w:val="00820A2E"/>
    <w:rPr>
      <w:rFonts w:ascii="Georgia" w:eastAsia="Georgia" w:hAnsi="Georgia" w:cs="Georgia"/>
      <w:b w:val="0"/>
      <w:bCs w:val="0"/>
      <w:i w:val="0"/>
      <w:iCs w:val="0"/>
      <w:smallCaps w:val="0"/>
      <w:strike w:val="0"/>
      <w:spacing w:val="0"/>
      <w:sz w:val="19"/>
      <w:szCs w:val="19"/>
    </w:rPr>
  </w:style>
  <w:style w:type="character" w:customStyle="1" w:styleId="3">
    <w:name w:val="Основной текст3"/>
    <w:basedOn w:val="a9"/>
    <w:rsid w:val="00820A2E"/>
    <w:rPr>
      <w:rFonts w:ascii="Georgia" w:eastAsia="Georgia" w:hAnsi="Georgia" w:cs="Georgia"/>
      <w:b w:val="0"/>
      <w:bCs w:val="0"/>
      <w:i w:val="0"/>
      <w:iCs w:val="0"/>
      <w:smallCaps w:val="0"/>
      <w:strike w:val="0"/>
      <w:spacing w:val="0"/>
      <w:sz w:val="19"/>
      <w:szCs w:val="19"/>
      <w:shd w:val="clear" w:color="auto" w:fill="FFFFFF"/>
    </w:rPr>
  </w:style>
  <w:style w:type="character" w:customStyle="1" w:styleId="4">
    <w:name w:val="Основной текст4"/>
    <w:basedOn w:val="a9"/>
    <w:rsid w:val="00820A2E"/>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2">
    <w:name w:val="Без интервала1"/>
    <w:basedOn w:val="a"/>
    <w:link w:val="NoSpacingChar"/>
    <w:qFormat/>
    <w:rsid w:val="00820A2E"/>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2"/>
    <w:locked/>
    <w:rsid w:val="00820A2E"/>
    <w:rPr>
      <w:rFonts w:ascii="Calibri" w:eastAsia="Times New Roman" w:hAnsi="Calibri" w:cs="Arial"/>
      <w:lang w:val="en-US"/>
    </w:rPr>
  </w:style>
  <w:style w:type="character" w:customStyle="1" w:styleId="apple-converted-space">
    <w:name w:val="apple-converted-space"/>
    <w:basedOn w:val="a0"/>
    <w:rsid w:val="00820A2E"/>
  </w:style>
  <w:style w:type="character" w:customStyle="1" w:styleId="apple-style-span">
    <w:name w:val="apple-style-span"/>
    <w:basedOn w:val="a0"/>
    <w:rsid w:val="00820A2E"/>
  </w:style>
  <w:style w:type="table" w:customStyle="1" w:styleId="30">
    <w:name w:val="Сетка таблицы3"/>
    <w:basedOn w:val="a1"/>
    <w:next w:val="a8"/>
    <w:uiPriority w:val="59"/>
    <w:rsid w:val="00820A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820A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
    <w:rsid w:val="00820A2E"/>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820A2E"/>
    <w:rPr>
      <w:rFonts w:ascii="Times New Roman" w:hAnsi="Times New Roman" w:cs="Times New Roman" w:hint="default"/>
      <w:b/>
      <w:bCs/>
      <w:spacing w:val="30"/>
      <w:sz w:val="34"/>
      <w:szCs w:val="34"/>
    </w:rPr>
  </w:style>
  <w:style w:type="character" w:styleId="ac">
    <w:name w:val="Hyperlink"/>
    <w:basedOn w:val="a0"/>
    <w:uiPriority w:val="99"/>
    <w:unhideWhenUsed/>
    <w:rsid w:val="00820A2E"/>
    <w:rPr>
      <w:color w:val="0000FF" w:themeColor="hyperlink"/>
      <w:u w:val="single"/>
    </w:rPr>
  </w:style>
  <w:style w:type="paragraph" w:styleId="ad">
    <w:name w:val="Body Text"/>
    <w:basedOn w:val="a"/>
    <w:link w:val="ae"/>
    <w:uiPriority w:val="99"/>
    <w:semiHidden/>
    <w:unhideWhenUsed/>
    <w:rsid w:val="00480973"/>
    <w:pPr>
      <w:spacing w:after="120"/>
    </w:pPr>
  </w:style>
  <w:style w:type="character" w:customStyle="1" w:styleId="ae">
    <w:name w:val="Основной текст Знак"/>
    <w:basedOn w:val="a0"/>
    <w:link w:val="ad"/>
    <w:uiPriority w:val="99"/>
    <w:semiHidden/>
    <w:rsid w:val="00480973"/>
  </w:style>
  <w:style w:type="character" w:customStyle="1" w:styleId="14">
    <w:name w:val="Основной текст (14)_"/>
    <w:link w:val="141"/>
    <w:rsid w:val="00480973"/>
    <w:rPr>
      <w:i/>
      <w:iCs/>
      <w:shd w:val="clear" w:color="auto" w:fill="FFFFFF"/>
    </w:rPr>
  </w:style>
  <w:style w:type="paragraph" w:customStyle="1" w:styleId="141">
    <w:name w:val="Основной текст (14)1"/>
    <w:basedOn w:val="a"/>
    <w:link w:val="14"/>
    <w:rsid w:val="00480973"/>
    <w:pPr>
      <w:shd w:val="clear" w:color="auto" w:fill="FFFFFF"/>
      <w:spacing w:after="0" w:line="211" w:lineRule="exact"/>
      <w:ind w:firstLine="400"/>
      <w:jc w:val="both"/>
    </w:pPr>
    <w:rPr>
      <w:i/>
      <w:iCs/>
    </w:rPr>
  </w:style>
  <w:style w:type="character" w:customStyle="1" w:styleId="1449">
    <w:name w:val="Основной текст (14)49"/>
    <w:rsid w:val="00480973"/>
    <w:rPr>
      <w:rFonts w:ascii="Times New Roman" w:hAnsi="Times New Roman" w:cs="Times New Roman"/>
      <w:i w:val="0"/>
      <w:iCs w:val="0"/>
      <w:spacing w:val="0"/>
      <w:sz w:val="22"/>
      <w:szCs w:val="22"/>
      <w:lang w:bidi="ar-SA"/>
    </w:rPr>
  </w:style>
  <w:style w:type="paragraph" w:styleId="af">
    <w:name w:val="header"/>
    <w:basedOn w:val="a"/>
    <w:link w:val="af0"/>
    <w:uiPriority w:val="99"/>
    <w:unhideWhenUsed/>
    <w:rsid w:val="0033069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30690"/>
  </w:style>
  <w:style w:type="paragraph" w:styleId="af1">
    <w:name w:val="footer"/>
    <w:basedOn w:val="a"/>
    <w:link w:val="af2"/>
    <w:uiPriority w:val="99"/>
    <w:unhideWhenUsed/>
    <w:rsid w:val="00330690"/>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30690"/>
  </w:style>
  <w:style w:type="table" w:customStyle="1" w:styleId="23">
    <w:name w:val="Сетка таблицы2"/>
    <w:basedOn w:val="a1"/>
    <w:next w:val="a8"/>
    <w:rsid w:val="00F352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222537">
      <w:bodyDiv w:val="1"/>
      <w:marLeft w:val="0"/>
      <w:marRight w:val="0"/>
      <w:marTop w:val="0"/>
      <w:marBottom w:val="0"/>
      <w:divBdr>
        <w:top w:val="none" w:sz="0" w:space="0" w:color="auto"/>
        <w:left w:val="none" w:sz="0" w:space="0" w:color="auto"/>
        <w:bottom w:val="none" w:sz="0" w:space="0" w:color="auto"/>
        <w:right w:val="none" w:sz="0" w:space="0" w:color="auto"/>
      </w:divBdr>
    </w:div>
    <w:div w:id="579482426">
      <w:bodyDiv w:val="1"/>
      <w:marLeft w:val="0"/>
      <w:marRight w:val="0"/>
      <w:marTop w:val="0"/>
      <w:marBottom w:val="0"/>
      <w:divBdr>
        <w:top w:val="none" w:sz="0" w:space="0" w:color="auto"/>
        <w:left w:val="none" w:sz="0" w:space="0" w:color="auto"/>
        <w:bottom w:val="none" w:sz="0" w:space="0" w:color="auto"/>
        <w:right w:val="none" w:sz="0" w:space="0" w:color="auto"/>
      </w:divBdr>
    </w:div>
    <w:div w:id="616915120">
      <w:bodyDiv w:val="1"/>
      <w:marLeft w:val="0"/>
      <w:marRight w:val="0"/>
      <w:marTop w:val="0"/>
      <w:marBottom w:val="0"/>
      <w:divBdr>
        <w:top w:val="none" w:sz="0" w:space="0" w:color="auto"/>
        <w:left w:val="none" w:sz="0" w:space="0" w:color="auto"/>
        <w:bottom w:val="none" w:sz="0" w:space="0" w:color="auto"/>
        <w:right w:val="none" w:sz="0" w:space="0" w:color="auto"/>
      </w:divBdr>
    </w:div>
    <w:div w:id="824855861">
      <w:bodyDiv w:val="1"/>
      <w:marLeft w:val="0"/>
      <w:marRight w:val="0"/>
      <w:marTop w:val="0"/>
      <w:marBottom w:val="0"/>
      <w:divBdr>
        <w:top w:val="none" w:sz="0" w:space="0" w:color="auto"/>
        <w:left w:val="none" w:sz="0" w:space="0" w:color="auto"/>
        <w:bottom w:val="none" w:sz="0" w:space="0" w:color="auto"/>
        <w:right w:val="none" w:sz="0" w:space="0" w:color="auto"/>
      </w:divBdr>
    </w:div>
    <w:div w:id="937254642">
      <w:bodyDiv w:val="1"/>
      <w:marLeft w:val="0"/>
      <w:marRight w:val="0"/>
      <w:marTop w:val="0"/>
      <w:marBottom w:val="0"/>
      <w:divBdr>
        <w:top w:val="none" w:sz="0" w:space="0" w:color="auto"/>
        <w:left w:val="none" w:sz="0" w:space="0" w:color="auto"/>
        <w:bottom w:val="none" w:sz="0" w:space="0" w:color="auto"/>
        <w:right w:val="none" w:sz="0" w:space="0" w:color="auto"/>
      </w:divBdr>
    </w:div>
    <w:div w:id="1053309237">
      <w:bodyDiv w:val="1"/>
      <w:marLeft w:val="0"/>
      <w:marRight w:val="0"/>
      <w:marTop w:val="0"/>
      <w:marBottom w:val="0"/>
      <w:divBdr>
        <w:top w:val="none" w:sz="0" w:space="0" w:color="auto"/>
        <w:left w:val="none" w:sz="0" w:space="0" w:color="auto"/>
        <w:bottom w:val="none" w:sz="0" w:space="0" w:color="auto"/>
        <w:right w:val="none" w:sz="0" w:space="0" w:color="auto"/>
      </w:divBdr>
    </w:div>
    <w:div w:id="1061178605">
      <w:bodyDiv w:val="1"/>
      <w:marLeft w:val="0"/>
      <w:marRight w:val="0"/>
      <w:marTop w:val="0"/>
      <w:marBottom w:val="0"/>
      <w:divBdr>
        <w:top w:val="none" w:sz="0" w:space="0" w:color="auto"/>
        <w:left w:val="none" w:sz="0" w:space="0" w:color="auto"/>
        <w:bottom w:val="none" w:sz="0" w:space="0" w:color="auto"/>
        <w:right w:val="none" w:sz="0" w:space="0" w:color="auto"/>
      </w:divBdr>
    </w:div>
    <w:div w:id="1118380176">
      <w:bodyDiv w:val="1"/>
      <w:marLeft w:val="0"/>
      <w:marRight w:val="0"/>
      <w:marTop w:val="0"/>
      <w:marBottom w:val="0"/>
      <w:divBdr>
        <w:top w:val="none" w:sz="0" w:space="0" w:color="auto"/>
        <w:left w:val="none" w:sz="0" w:space="0" w:color="auto"/>
        <w:bottom w:val="none" w:sz="0" w:space="0" w:color="auto"/>
        <w:right w:val="none" w:sz="0" w:space="0" w:color="auto"/>
      </w:divBdr>
    </w:div>
    <w:div w:id="1388189966">
      <w:bodyDiv w:val="1"/>
      <w:marLeft w:val="0"/>
      <w:marRight w:val="0"/>
      <w:marTop w:val="0"/>
      <w:marBottom w:val="0"/>
      <w:divBdr>
        <w:top w:val="none" w:sz="0" w:space="0" w:color="auto"/>
        <w:left w:val="none" w:sz="0" w:space="0" w:color="auto"/>
        <w:bottom w:val="none" w:sz="0" w:space="0" w:color="auto"/>
        <w:right w:val="none" w:sz="0" w:space="0" w:color="auto"/>
      </w:divBdr>
    </w:div>
    <w:div w:id="1499077502">
      <w:bodyDiv w:val="1"/>
      <w:marLeft w:val="0"/>
      <w:marRight w:val="0"/>
      <w:marTop w:val="0"/>
      <w:marBottom w:val="0"/>
      <w:divBdr>
        <w:top w:val="none" w:sz="0" w:space="0" w:color="auto"/>
        <w:left w:val="none" w:sz="0" w:space="0" w:color="auto"/>
        <w:bottom w:val="none" w:sz="0" w:space="0" w:color="auto"/>
        <w:right w:val="none" w:sz="0" w:space="0" w:color="auto"/>
      </w:divBdr>
    </w:div>
    <w:div w:id="1568566604">
      <w:bodyDiv w:val="1"/>
      <w:marLeft w:val="0"/>
      <w:marRight w:val="0"/>
      <w:marTop w:val="0"/>
      <w:marBottom w:val="0"/>
      <w:divBdr>
        <w:top w:val="none" w:sz="0" w:space="0" w:color="auto"/>
        <w:left w:val="none" w:sz="0" w:space="0" w:color="auto"/>
        <w:bottom w:val="none" w:sz="0" w:space="0" w:color="auto"/>
        <w:right w:val="none" w:sz="0" w:space="0" w:color="auto"/>
      </w:divBdr>
    </w:div>
    <w:div w:id="1569729590">
      <w:bodyDiv w:val="1"/>
      <w:marLeft w:val="0"/>
      <w:marRight w:val="0"/>
      <w:marTop w:val="0"/>
      <w:marBottom w:val="0"/>
      <w:divBdr>
        <w:top w:val="none" w:sz="0" w:space="0" w:color="auto"/>
        <w:left w:val="none" w:sz="0" w:space="0" w:color="auto"/>
        <w:bottom w:val="none" w:sz="0" w:space="0" w:color="auto"/>
        <w:right w:val="none" w:sz="0" w:space="0" w:color="auto"/>
      </w:divBdr>
    </w:div>
    <w:div w:id="1663385476">
      <w:bodyDiv w:val="1"/>
      <w:marLeft w:val="0"/>
      <w:marRight w:val="0"/>
      <w:marTop w:val="0"/>
      <w:marBottom w:val="0"/>
      <w:divBdr>
        <w:top w:val="none" w:sz="0" w:space="0" w:color="auto"/>
        <w:left w:val="none" w:sz="0" w:space="0" w:color="auto"/>
        <w:bottom w:val="none" w:sz="0" w:space="0" w:color="auto"/>
        <w:right w:val="none" w:sz="0" w:space="0" w:color="auto"/>
      </w:divBdr>
    </w:div>
    <w:div w:id="1812213004">
      <w:bodyDiv w:val="1"/>
      <w:marLeft w:val="0"/>
      <w:marRight w:val="0"/>
      <w:marTop w:val="0"/>
      <w:marBottom w:val="0"/>
      <w:divBdr>
        <w:top w:val="none" w:sz="0" w:space="0" w:color="auto"/>
        <w:left w:val="none" w:sz="0" w:space="0" w:color="auto"/>
        <w:bottom w:val="none" w:sz="0" w:space="0" w:color="auto"/>
        <w:right w:val="none" w:sz="0" w:space="0" w:color="auto"/>
      </w:divBdr>
    </w:div>
    <w:div w:id="1931231547">
      <w:bodyDiv w:val="1"/>
      <w:marLeft w:val="0"/>
      <w:marRight w:val="0"/>
      <w:marTop w:val="0"/>
      <w:marBottom w:val="0"/>
      <w:divBdr>
        <w:top w:val="none" w:sz="0" w:space="0" w:color="auto"/>
        <w:left w:val="none" w:sz="0" w:space="0" w:color="auto"/>
        <w:bottom w:val="none" w:sz="0" w:space="0" w:color="auto"/>
        <w:right w:val="none" w:sz="0" w:space="0" w:color="auto"/>
      </w:divBdr>
    </w:div>
    <w:div w:id="2097284935">
      <w:bodyDiv w:val="1"/>
      <w:marLeft w:val="0"/>
      <w:marRight w:val="0"/>
      <w:marTop w:val="0"/>
      <w:marBottom w:val="0"/>
      <w:divBdr>
        <w:top w:val="none" w:sz="0" w:space="0" w:color="auto"/>
        <w:left w:val="none" w:sz="0" w:space="0" w:color="auto"/>
        <w:bottom w:val="none" w:sz="0" w:space="0" w:color="auto"/>
        <w:right w:val="none" w:sz="0" w:space="0" w:color="auto"/>
      </w:divBdr>
    </w:div>
    <w:div w:id="213628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glish-easy.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edsovet.s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learnenglish.com/" TargetMode="External"/><Relationship Id="rId5" Type="http://schemas.openxmlformats.org/officeDocument/2006/relationships/settings" Target="settings.xml"/><Relationship Id="rId15" Type="http://schemas.openxmlformats.org/officeDocument/2006/relationships/hyperlink" Target="http://interaktiveboard.ru" TargetMode="External"/><Relationship Id="rId10" Type="http://schemas.openxmlformats.org/officeDocument/2006/relationships/hyperlink" Target="http://www.it-n.ru/" TargetMode="External"/><Relationship Id="rId4" Type="http://schemas.microsoft.com/office/2007/relationships/stylesWithEffects" Target="stylesWithEffects.xml"/><Relationship Id="rId9" Type="http://schemas.openxmlformats.org/officeDocument/2006/relationships/hyperlink" Target="http://www.titul.ru" TargetMode="External"/><Relationship Id="rId14" Type="http://schemas.openxmlformats.org/officeDocument/2006/relationships/hyperlink" Target="http://www.englishteache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77D30-BF82-4A70-B042-AFCEDEFFF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8487</Words>
  <Characters>48378</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10</cp:revision>
  <dcterms:created xsi:type="dcterms:W3CDTF">2016-03-08T14:57:00Z</dcterms:created>
  <dcterms:modified xsi:type="dcterms:W3CDTF">2016-03-29T11:12:00Z</dcterms:modified>
</cp:coreProperties>
</file>